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F3D706" w14:textId="77777777" w:rsidR="00D95533" w:rsidRPr="00C12696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</w:rPr>
      </w:pPr>
    </w:p>
    <w:p w14:paraId="39F3E4D8" w14:textId="77777777" w:rsidR="00D95533" w:rsidRPr="00C12696" w:rsidRDefault="008E7CA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bookmarkStart w:id="0" w:name="_GoBack"/>
      <w:bookmarkEnd w:id="0"/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ПОЯСНИТЕЛЬНАЯ ЗАПИСКА</w:t>
      </w:r>
    </w:p>
    <w:p w14:paraId="5C9EF587" w14:textId="77777777" w:rsidR="00D95533" w:rsidRPr="00C12696" w:rsidRDefault="008E7CA9">
      <w:pPr>
        <w:autoSpaceDE w:val="0"/>
        <w:autoSpaceDN w:val="0"/>
        <w:spacing w:before="346" w:after="0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Рабочая программа по предмету «Математика» для обучающихся 4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14:paraId="593E2BAF" w14:textId="77777777" w:rsidR="00D95533" w:rsidRPr="00C12696" w:rsidRDefault="008E7CA9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14:paraId="411ECB24" w14:textId="77777777" w:rsidR="00D95533" w:rsidRPr="00C12696" w:rsidRDefault="008E7CA9">
      <w:pPr>
        <w:autoSpaceDE w:val="0"/>
        <w:autoSpaceDN w:val="0"/>
        <w:spacing w:before="70" w:after="0" w:line="271" w:lineRule="auto"/>
        <w:ind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14:paraId="5563F380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76816404" w14:textId="77777777" w:rsidR="00D95533" w:rsidRPr="00C12696" w:rsidRDefault="008E7CA9">
      <w:pPr>
        <w:autoSpaceDE w:val="0"/>
        <w:autoSpaceDN w:val="0"/>
        <w:spacing w:before="178" w:after="0"/>
        <w:ind w:left="42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5CE6EA95" w14:textId="77777777" w:rsidR="00D95533" w:rsidRPr="00C12696" w:rsidRDefault="008E7CA9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смысла арифметических действий,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14:paraId="21C23D28" w14:textId="77777777" w:rsidR="00D95533" w:rsidRPr="00C12696" w:rsidRDefault="008E7CA9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33B0F801" w14:textId="77777777" w:rsidR="00D95533" w:rsidRPr="00C12696" w:rsidRDefault="008E7CA9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14:paraId="27271B5A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180" w:after="0" w:line="262" w:lineRule="auto"/>
        <w:ind w:right="7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22510F22" w14:textId="77777777" w:rsidR="00D95533" w:rsidRPr="00C12696" w:rsidRDefault="008E7CA9">
      <w:pPr>
        <w:autoSpaceDE w:val="0"/>
        <w:autoSpaceDN w:val="0"/>
        <w:spacing w:before="178" w:after="0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14:paraId="1ABE511D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7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14:paraId="123A7D23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</w:p>
    <w:p w14:paraId="68DF52A6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98" w:right="634" w:bottom="380" w:left="666" w:header="720" w:footer="720" w:gutter="0"/>
          <w:cols w:space="720" w:equalWidth="0">
            <w:col w:w="10600" w:space="0"/>
          </w:cols>
          <w:docGrid w:linePitch="360"/>
        </w:sectPr>
      </w:pPr>
    </w:p>
    <w:p w14:paraId="5A728737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76BA2BCF" w14:textId="77777777" w:rsidR="00D95533" w:rsidRPr="00C12696" w:rsidRDefault="008E7CA9">
      <w:pPr>
        <w:autoSpaceDE w:val="0"/>
        <w:autoSpaceDN w:val="0"/>
        <w:spacing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предположения).</w:t>
      </w:r>
    </w:p>
    <w:p w14:paraId="5F2F9471" w14:textId="77777777" w:rsidR="00D95533" w:rsidRPr="00C12696" w:rsidRDefault="008E7CA9">
      <w:pPr>
        <w:autoSpaceDE w:val="0"/>
        <w:autoSpaceDN w:val="0"/>
        <w:spacing w:before="178" w:after="0" w:line="281" w:lineRule="auto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14:paraId="3F5E90C9" w14:textId="77777777" w:rsidR="00D95533" w:rsidRPr="00C12696" w:rsidRDefault="008E7CA9">
      <w:pPr>
        <w:autoSpaceDE w:val="0"/>
        <w:autoSpaceDN w:val="0"/>
        <w:spacing w:before="70" w:after="0" w:line="286" w:lineRule="auto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29E551C7" w14:textId="77777777" w:rsidR="00D95533" w:rsidRPr="00C12696" w:rsidRDefault="008E7CA9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На изучение математики в 4 классе отводится 4 часа в неделю, всего 136 часов.</w:t>
      </w:r>
    </w:p>
    <w:p w14:paraId="5D7F0234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86" w:right="828" w:bottom="1440" w:left="666" w:header="720" w:footer="720" w:gutter="0"/>
          <w:cols w:space="720" w:equalWidth="0">
            <w:col w:w="10406" w:space="0"/>
          </w:cols>
          <w:docGrid w:linePitch="360"/>
        </w:sectPr>
      </w:pPr>
    </w:p>
    <w:p w14:paraId="6C846698" w14:textId="77777777" w:rsidR="00D95533" w:rsidRPr="00C12696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2E60D007" w14:textId="77777777" w:rsidR="00D95533" w:rsidRPr="00C12696" w:rsidRDefault="008E7CA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53196B4B" w14:textId="77777777" w:rsidR="00D95533" w:rsidRPr="00C12696" w:rsidRDefault="008E7CA9">
      <w:pPr>
        <w:autoSpaceDE w:val="0"/>
        <w:autoSpaceDN w:val="0"/>
        <w:spacing w:before="346" w:after="0" w:line="271" w:lineRule="auto"/>
        <w:ind w:right="144"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Основное содержание обучения в программе представлено разделами: «Числа и величины»,«Арифметические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1135F26B" w14:textId="77777777" w:rsidR="00D95533" w:rsidRPr="00C12696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Числа и величины</w:t>
      </w:r>
    </w:p>
    <w:p w14:paraId="5DA1A200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118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 w14:paraId="1CD0BD82" w14:textId="77777777" w:rsidR="00D95533" w:rsidRPr="00C12696" w:rsidRDefault="008E7CA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Величины: сравнение объектов по массе, длине, площади, вместимости.</w:t>
      </w:r>
    </w:p>
    <w:p w14:paraId="0F02E019" w14:textId="77777777" w:rsidR="00D95533" w:rsidRPr="00C12696" w:rsidRDefault="008E7CA9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Единицы массы — центнер, тонна; соотношения между единицами массы.</w:t>
      </w:r>
    </w:p>
    <w:p w14:paraId="7C5BD793" w14:textId="77777777" w:rsidR="00D95533" w:rsidRPr="00C12696" w:rsidRDefault="008E7CA9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Единицы времени (сутки, неделя, месяц, год, век), соотношение между ними.</w:t>
      </w:r>
    </w:p>
    <w:p w14:paraId="6A6A20F4" w14:textId="77777777" w:rsidR="00D95533" w:rsidRPr="00C12696" w:rsidRDefault="008E7CA9">
      <w:pPr>
        <w:autoSpaceDE w:val="0"/>
        <w:autoSpaceDN w:val="0"/>
        <w:spacing w:before="72" w:after="0" w:line="271" w:lineRule="auto"/>
        <w:ind w:right="432"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</w:p>
    <w:p w14:paraId="047F28E8" w14:textId="77777777" w:rsidR="00D95533" w:rsidRPr="00C12696" w:rsidRDefault="008E7CA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Доля величины времени, массы, длины.</w:t>
      </w:r>
    </w:p>
    <w:p w14:paraId="1D50EDDA" w14:textId="77777777" w:rsidR="00D95533" w:rsidRPr="00C12696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Арифметические действия</w:t>
      </w:r>
    </w:p>
    <w:p w14:paraId="44C1860F" w14:textId="77777777" w:rsidR="00D95533" w:rsidRPr="00C12696" w:rsidRDefault="008E7CA9">
      <w:pPr>
        <w:autoSpaceDE w:val="0"/>
        <w:autoSpaceDN w:val="0"/>
        <w:spacing w:before="118" w:after="0" w:line="271" w:lineRule="auto"/>
        <w:ind w:right="576"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 w14:paraId="4F40BA53" w14:textId="77777777" w:rsidR="00D95533" w:rsidRPr="00C12696" w:rsidRDefault="008E7CA9">
      <w:pPr>
        <w:autoSpaceDE w:val="0"/>
        <w:autoSpaceDN w:val="0"/>
        <w:spacing w:before="70" w:after="0" w:line="271" w:lineRule="auto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14:paraId="0138E9EF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14:paraId="7F7318E3" w14:textId="77777777" w:rsidR="00D95533" w:rsidRPr="00C12696" w:rsidRDefault="008E7CA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Умножение и деление величины на однозначное число.</w:t>
      </w:r>
    </w:p>
    <w:p w14:paraId="7D8EBCF7" w14:textId="77777777" w:rsidR="00D95533" w:rsidRPr="00C12696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Текстовые задачи</w:t>
      </w:r>
    </w:p>
    <w:p w14:paraId="67F448E3" w14:textId="77777777" w:rsidR="00D95533" w:rsidRPr="00C12696" w:rsidRDefault="008E7CA9">
      <w:pPr>
        <w:autoSpaceDE w:val="0"/>
        <w:autoSpaceDN w:val="0"/>
        <w:spacing w:before="118" w:after="0" w:line="286" w:lineRule="auto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Работа с текстовой  задачей,  решение  которой  содержит 2—3 действия: анализ, представление на модели;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(производительность, время, объём работы), купли 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14:paraId="219D21BB" w14:textId="77777777" w:rsidR="00D95533" w:rsidRPr="00C12696" w:rsidRDefault="008E7CA9">
      <w:pPr>
        <w:autoSpaceDE w:val="0"/>
        <w:autoSpaceDN w:val="0"/>
        <w:spacing w:before="50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Пространственные отношения и геометрические фигуры</w:t>
      </w:r>
    </w:p>
    <w:p w14:paraId="2423C0AD" w14:textId="77777777" w:rsidR="00D95533" w:rsidRPr="00C12696" w:rsidRDefault="008E7CA9">
      <w:pPr>
        <w:autoSpaceDE w:val="0"/>
        <w:autoSpaceDN w:val="0"/>
        <w:spacing w:before="11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Наглядные представления о симметрии.</w:t>
      </w:r>
    </w:p>
    <w:p w14:paraId="0AA37A1A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</w:t>
      </w:r>
    </w:p>
    <w:p w14:paraId="3C8FF556" w14:textId="77777777" w:rsidR="00D95533" w:rsidRPr="00C12696" w:rsidRDefault="008E7CA9">
      <w:pPr>
        <w:autoSpaceDE w:val="0"/>
        <w:autoSpaceDN w:val="0"/>
        <w:spacing w:before="70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Пространственные геометрические фигуры (тела): шар, куб, цилиндр, конус, пирамида; различение, называние.</w:t>
      </w:r>
    </w:p>
    <w:p w14:paraId="79C3BF6D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14:paraId="6593BAF9" w14:textId="77777777" w:rsidR="00D95533" w:rsidRPr="00C12696" w:rsidRDefault="008E7CA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Периметр, площадь фигуры, составленной из двух, трёх прямоугольников (квадратов).</w:t>
      </w:r>
    </w:p>
    <w:p w14:paraId="6F78BE64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98" w:right="650" w:bottom="36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62CFDAA" w14:textId="77777777" w:rsidR="00D95533" w:rsidRPr="00C12696" w:rsidRDefault="00D95533">
      <w:pPr>
        <w:autoSpaceDE w:val="0"/>
        <w:autoSpaceDN w:val="0"/>
        <w:spacing w:after="132" w:line="220" w:lineRule="exact"/>
        <w:rPr>
          <w:rFonts w:ascii="Times New Roman" w:hAnsi="Times New Roman" w:cs="Times New Roman"/>
          <w:lang w:val="ru-RU"/>
        </w:rPr>
      </w:pPr>
    </w:p>
    <w:p w14:paraId="070C15A3" w14:textId="77777777" w:rsidR="00D95533" w:rsidRPr="00C12696" w:rsidRDefault="008E7CA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Математическая информация</w:t>
      </w:r>
    </w:p>
    <w:p w14:paraId="75A6CE80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118" w:after="0" w:line="262" w:lineRule="auto"/>
        <w:ind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 w14:paraId="1B4CFEDC" w14:textId="77777777" w:rsidR="00D95533" w:rsidRPr="00C12696" w:rsidRDefault="008E7CA9">
      <w:pPr>
        <w:autoSpaceDE w:val="0"/>
        <w:autoSpaceDN w:val="0"/>
        <w:spacing w:before="70" w:after="0"/>
        <w:ind w:right="432"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14:paraId="73DA0939" w14:textId="77777777" w:rsidR="00D95533" w:rsidRPr="00C12696" w:rsidRDefault="008E7CA9">
      <w:pPr>
        <w:autoSpaceDE w:val="0"/>
        <w:autoSpaceDN w:val="0"/>
        <w:spacing w:before="70" w:after="0"/>
        <w:ind w:firstLine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Доступные электронные средства обучения, пособия, тренажёры, их использование под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ориентированные на детей младшего школьного возраста).</w:t>
      </w:r>
    </w:p>
    <w:p w14:paraId="0EA0BE9B" w14:textId="77777777" w:rsidR="00D95533" w:rsidRPr="00C12696" w:rsidRDefault="008E7CA9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Алгоритмы решения учебных и практических задач.</w:t>
      </w:r>
    </w:p>
    <w:p w14:paraId="47BCED31" w14:textId="77777777" w:rsidR="00D95533" w:rsidRPr="00C12696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УЧЕБНЫЕ ДЕЙСТВИЯ</w:t>
      </w:r>
    </w:p>
    <w:p w14:paraId="35E44313" w14:textId="77777777" w:rsidR="00D95533" w:rsidRPr="00C12696" w:rsidRDefault="008E7CA9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14:paraId="10EDF451" w14:textId="77777777" w:rsidR="00D95533" w:rsidRPr="00C12696" w:rsidRDefault="008E7CA9">
      <w:pPr>
        <w:autoSpaceDE w:val="0"/>
        <w:autoSpaceDN w:val="0"/>
        <w:spacing w:before="178" w:after="0" w:line="262" w:lineRule="auto"/>
        <w:ind w:left="420" w:right="14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ориентироваться в изученной математической терминологии, использовать её в высказываниях и рассуждениях;</w:t>
      </w:r>
    </w:p>
    <w:p w14:paraId="13C274AF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108"/>
        <w:jc w:val="both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сравнивать математические объекты (числа, величины, геометрические фигуры), записывать признак сравнения; выбирать метод решения математической задачи (алгоритм действия, приём вычисления, способ решения, моделирование ситуации, перебор вариантов); </w:t>
      </w:r>
    </w:p>
    <w:p w14:paraId="26032C53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обнаруживать модели изученных геометрических фигур в окружающем мире; </w:t>
      </w:r>
    </w:p>
    <w:p w14:paraId="62C84251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периметром); </w:t>
      </w:r>
    </w:p>
    <w:p w14:paraId="37A51948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классифицировать объекты по 1 - 2 выбранным признакам; </w:t>
      </w:r>
    </w:p>
    <w:p w14:paraId="53C7C2A9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составлять модель математической задачи, проверять её соответствие условиям задачи; </w:t>
      </w:r>
    </w:p>
    <w:p w14:paraId="3183AFA0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(с помощью измерительных сосудов).</w:t>
      </w:r>
    </w:p>
    <w:p w14:paraId="23F56BFC" w14:textId="77777777" w:rsidR="00D95533" w:rsidRPr="00C12696" w:rsidRDefault="008E7CA9">
      <w:pPr>
        <w:autoSpaceDE w:val="0"/>
        <w:autoSpaceDN w:val="0"/>
        <w:spacing w:before="18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Работа с информацией:</w:t>
      </w:r>
    </w:p>
    <w:p w14:paraId="193C7ABD" w14:textId="77777777" w:rsidR="00D95533" w:rsidRPr="00C12696" w:rsidRDefault="008E7CA9">
      <w:pPr>
        <w:autoSpaceDE w:val="0"/>
        <w:autoSpaceDN w:val="0"/>
        <w:spacing w:before="18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представлять информацию в разных формах; </w:t>
      </w:r>
    </w:p>
    <w:p w14:paraId="403D767B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извлекать и интерпретировать информацию, представленную в таблице, на диаграмме; использовать справочную литературу для поиска информации, в том числе Интернет (в условиях контролируемого выхода).</w:t>
      </w:r>
    </w:p>
    <w:p w14:paraId="10F73403" w14:textId="77777777" w:rsidR="00D95533" w:rsidRPr="00C12696" w:rsidRDefault="008E7CA9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</w:p>
    <w:p w14:paraId="76931D12" w14:textId="77777777" w:rsidR="00D95533" w:rsidRPr="00C12696" w:rsidRDefault="008E7CA9">
      <w:pPr>
        <w:autoSpaceDE w:val="0"/>
        <w:autoSpaceDN w:val="0"/>
        <w:spacing w:before="178" w:after="0" w:line="262" w:lineRule="auto"/>
        <w:ind w:left="420" w:right="100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использовать математическую терминологию для записи решения предметной или практической задачи; </w:t>
      </w:r>
    </w:p>
    <w:p w14:paraId="04CF2E68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приводить примеры и контрпримеры для подтверждения/опровержения вывода, гипотезы; </w:t>
      </w:r>
    </w:p>
    <w:p w14:paraId="1B3410CB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конструировать, читать числовое выражение; </w:t>
      </w:r>
    </w:p>
    <w:p w14:paraId="3774FA63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описывать практическую ситуацию с использованием изученной терминологии; </w:t>
      </w:r>
    </w:p>
    <w:p w14:paraId="1DB67C1D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характеризовать математические объекты, явления и события с помощью изученных</w:t>
      </w:r>
    </w:p>
    <w:p w14:paraId="7CC41755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352" w:right="786" w:bottom="452" w:left="666" w:header="720" w:footer="720" w:gutter="0"/>
          <w:cols w:space="720" w:equalWidth="0">
            <w:col w:w="10448" w:space="0"/>
          </w:cols>
          <w:docGrid w:linePitch="360"/>
        </w:sectPr>
      </w:pPr>
    </w:p>
    <w:p w14:paraId="09C01DEE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2A48E54A" w14:textId="77777777" w:rsidR="00D95533" w:rsidRPr="00C12696" w:rsidRDefault="008E7CA9">
      <w:pPr>
        <w:autoSpaceDE w:val="0"/>
        <w:autoSpaceDN w:val="0"/>
        <w:spacing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величин; </w:t>
      </w:r>
    </w:p>
    <w:p w14:paraId="499119B4" w14:textId="77777777" w:rsidR="00D95533" w:rsidRPr="00C12696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составлять инструкцию, записывать рассуждение; </w:t>
      </w:r>
    </w:p>
    <w:p w14:paraId="5E93F5B7" w14:textId="77777777" w:rsidR="00D95533" w:rsidRPr="00C12696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инициировать обсуждение разных способов выполнения задания, поиск ошибок в решении.</w:t>
      </w:r>
    </w:p>
    <w:p w14:paraId="6D4659D3" w14:textId="77777777" w:rsidR="00D95533" w:rsidRPr="00C12696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Универсальные регулятивные учебные действия:</w:t>
      </w:r>
    </w:p>
    <w:p w14:paraId="3EF0E685" w14:textId="77777777" w:rsidR="00D95533" w:rsidRPr="00C12696" w:rsidRDefault="008E7CA9">
      <w:pPr>
        <w:autoSpaceDE w:val="0"/>
        <w:autoSpaceDN w:val="0"/>
        <w:spacing w:before="178" w:after="0" w:line="262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 </w:t>
      </w:r>
    </w:p>
    <w:p w14:paraId="3AC84153" w14:textId="77777777" w:rsidR="00D95533" w:rsidRPr="00C12696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самостоятельно выполнять прикидку и оценку результата измерений; </w:t>
      </w:r>
    </w:p>
    <w:p w14:paraId="2F7EF228" w14:textId="77777777" w:rsidR="00D95533" w:rsidRPr="00C12696" w:rsidRDefault="008E7CA9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находить, исправлять, прогнозировать трудности и ошибки и трудности в решении учебной задачи.</w:t>
      </w:r>
    </w:p>
    <w:p w14:paraId="341CBCAD" w14:textId="77777777" w:rsidR="00D95533" w:rsidRPr="00C12696" w:rsidRDefault="008E7CA9">
      <w:pPr>
        <w:autoSpaceDE w:val="0"/>
        <w:autoSpaceDN w:val="0"/>
        <w:spacing w:before="180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Совместная деятельность:</w:t>
      </w:r>
    </w:p>
    <w:p w14:paraId="4D7F1203" w14:textId="77777777" w:rsidR="00D95533" w:rsidRPr="00C12696" w:rsidRDefault="008E7CA9">
      <w:pPr>
        <w:autoSpaceDE w:val="0"/>
        <w:autoSpaceDN w:val="0"/>
        <w:spacing w:before="178" w:after="0"/>
        <w:ind w:left="24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 </w:t>
      </w:r>
    </w:p>
    <w:p w14:paraId="1EE2DCC7" w14:textId="77777777" w:rsidR="00D95533" w:rsidRPr="00C12696" w:rsidRDefault="008E7CA9">
      <w:pPr>
        <w:autoSpaceDE w:val="0"/>
        <w:autoSpaceDN w:val="0"/>
        <w:spacing w:before="190" w:after="0" w:line="281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14:paraId="003C700D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86" w:right="944" w:bottom="1440" w:left="846" w:header="720" w:footer="720" w:gutter="0"/>
          <w:cols w:space="720" w:equalWidth="0">
            <w:col w:w="10109" w:space="0"/>
          </w:cols>
          <w:docGrid w:linePitch="360"/>
        </w:sectPr>
      </w:pPr>
    </w:p>
    <w:p w14:paraId="29A34737" w14:textId="77777777" w:rsidR="00D95533" w:rsidRPr="00C12696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77EFCE10" w14:textId="77777777" w:rsidR="00D95533" w:rsidRPr="00C12696" w:rsidRDefault="008E7CA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45C1362C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Изучение математики в 4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2048014A" w14:textId="77777777" w:rsidR="00D95533" w:rsidRPr="00C12696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ЛИЧНОСТНЫЕ РЕЗУЛЬТАТЫ</w:t>
      </w:r>
    </w:p>
    <w:p w14:paraId="05663C6B" w14:textId="77777777" w:rsidR="00D95533" w:rsidRPr="00C12696" w:rsidRDefault="008E7CA9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hAnsi="Times New Roman" w:cs="Times New Roman"/>
          <w:lang w:val="ru-RU"/>
        </w:rPr>
        <w:tab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3E2881C1" w14:textId="77777777" w:rsidR="00D95533" w:rsidRPr="00C12696" w:rsidRDefault="008E7CA9">
      <w:pPr>
        <w:autoSpaceDE w:val="0"/>
        <w:autoSpaceDN w:val="0"/>
        <w:spacing w:before="178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14:paraId="33069B63" w14:textId="77777777" w:rsidR="00D95533" w:rsidRPr="00C12696" w:rsidRDefault="008E7CA9">
      <w:pPr>
        <w:autoSpaceDE w:val="0"/>
        <w:autoSpaceDN w:val="0"/>
        <w:spacing w:before="192" w:after="0" w:line="262" w:lineRule="auto"/>
        <w:ind w:left="420" w:right="576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14:paraId="1F83E960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229CDB7F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14:paraId="769D65E2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0F5A8BA3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1FAB9B7F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15792238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14:paraId="632271F8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3B7B16B4" w14:textId="77777777" w:rsidR="00D95533" w:rsidRPr="00C12696" w:rsidRDefault="008E7CA9">
      <w:pPr>
        <w:autoSpaceDE w:val="0"/>
        <w:autoSpaceDN w:val="0"/>
        <w:spacing w:before="324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МЕТАПРЕДМЕТНЫЕ РЕЗУЛЬТАТЫ</w:t>
      </w:r>
    </w:p>
    <w:p w14:paraId="7C22C889" w14:textId="77777777" w:rsidR="00D95533" w:rsidRPr="00C12696" w:rsidRDefault="008E7CA9">
      <w:pPr>
        <w:autoSpaceDE w:val="0"/>
        <w:autoSpaceDN w:val="0"/>
        <w:spacing w:before="16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5D74251B" w14:textId="77777777" w:rsidR="00D95533" w:rsidRPr="00C12696" w:rsidRDefault="008E7CA9">
      <w:pPr>
        <w:autoSpaceDE w:val="0"/>
        <w:autoSpaceDN w:val="0"/>
        <w:spacing w:before="19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 познавательные учебные действия:</w:t>
      </w:r>
    </w:p>
    <w:p w14:paraId="4BC06808" w14:textId="77777777" w:rsidR="00D95533" w:rsidRPr="00C12696" w:rsidRDefault="008E7CA9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1)  Базовые логические действия:</w:t>
      </w:r>
    </w:p>
    <w:p w14:paraId="2F63D1F9" w14:textId="77777777" w:rsidR="00D95533" w:rsidRPr="00C12696" w:rsidRDefault="008E7CA9">
      <w:pPr>
        <w:autoSpaceDE w:val="0"/>
        <w:autoSpaceDN w:val="0"/>
        <w:spacing w:before="178" w:after="0" w:line="262" w:lineRule="auto"/>
        <w:ind w:left="420" w:right="100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14:paraId="237B19D8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14:paraId="449B4BE2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14:paraId="14BB03D5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658EB6FA" w14:textId="77777777" w:rsidR="00D95533" w:rsidRPr="00C12696" w:rsidRDefault="008E7CA9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2)  Базовые исследовательские действия:</w:t>
      </w:r>
    </w:p>
    <w:p w14:paraId="2F0E824B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AA9392F" w14:textId="77777777" w:rsidR="00D95533" w:rsidRPr="00C12696" w:rsidRDefault="00D95533">
      <w:pPr>
        <w:autoSpaceDE w:val="0"/>
        <w:autoSpaceDN w:val="0"/>
        <w:spacing w:after="132" w:line="220" w:lineRule="exact"/>
        <w:rPr>
          <w:rFonts w:ascii="Times New Roman" w:hAnsi="Times New Roman" w:cs="Times New Roman"/>
          <w:lang w:val="ru-RU"/>
        </w:rPr>
      </w:pPr>
    </w:p>
    <w:p w14:paraId="290393EC" w14:textId="77777777" w:rsidR="00D95533" w:rsidRPr="00C12696" w:rsidRDefault="008E7CA9">
      <w:pPr>
        <w:autoSpaceDE w:val="0"/>
        <w:autoSpaceDN w:val="0"/>
        <w:spacing w:after="0" w:line="262" w:lineRule="auto"/>
        <w:ind w:left="240"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14:paraId="094E8208" w14:textId="77777777" w:rsidR="00D95533" w:rsidRPr="00C12696" w:rsidRDefault="008E7CA9">
      <w:pPr>
        <w:autoSpaceDE w:val="0"/>
        <w:autoSpaceDN w:val="0"/>
        <w:spacing w:before="190" w:after="0" w:line="262" w:lineRule="auto"/>
        <w:ind w:left="240" w:right="14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14:paraId="23DF1059" w14:textId="77777777" w:rsidR="00D95533" w:rsidRPr="00C12696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вариантов).</w:t>
      </w:r>
    </w:p>
    <w:p w14:paraId="3F82FCF3" w14:textId="77777777" w:rsidR="00D95533" w:rsidRPr="00C12696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3)  Работа с информацией:</w:t>
      </w:r>
    </w:p>
    <w:p w14:paraId="1F2ECF38" w14:textId="77777777" w:rsidR="00D95533" w:rsidRPr="00C12696" w:rsidRDefault="008E7CA9">
      <w:pPr>
        <w:autoSpaceDE w:val="0"/>
        <w:autoSpaceDN w:val="0"/>
        <w:spacing w:before="178" w:after="0" w:line="262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14:paraId="61D0621F" w14:textId="77777777" w:rsidR="00D95533" w:rsidRPr="00C12696" w:rsidRDefault="008E7CA9">
      <w:pPr>
        <w:autoSpaceDE w:val="0"/>
        <w:autoSpaceDN w:val="0"/>
        <w:spacing w:before="192" w:after="0" w:line="262" w:lineRule="auto"/>
        <w:ind w:left="240"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14:paraId="125123BE" w14:textId="77777777" w:rsidR="00D95533" w:rsidRPr="00C12696" w:rsidRDefault="008E7CA9">
      <w:pPr>
        <w:autoSpaceDE w:val="0"/>
        <w:autoSpaceDN w:val="0"/>
        <w:spacing w:before="190" w:after="0" w:line="262" w:lineRule="auto"/>
        <w:ind w:left="240" w:right="432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4DD4F9C1" w14:textId="77777777" w:rsidR="00D95533" w:rsidRPr="00C12696" w:rsidRDefault="008E7CA9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14:paraId="7E7E30C2" w14:textId="77777777" w:rsidR="00D95533" w:rsidRPr="00C12696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14:paraId="4A2185E7" w14:textId="77777777" w:rsidR="00D95533" w:rsidRPr="00C12696" w:rsidRDefault="008E7CA9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конструировать утверждения, проверять их истинность; строить логическое рассуждение;</w:t>
      </w:r>
    </w:p>
    <w:p w14:paraId="031AB97A" w14:textId="77777777" w:rsidR="00D95533" w:rsidRPr="00C12696" w:rsidRDefault="008E7CA9">
      <w:pPr>
        <w:autoSpaceDE w:val="0"/>
        <w:autoSpaceDN w:val="0"/>
        <w:spacing w:before="238" w:after="0" w:line="230" w:lineRule="auto"/>
        <w:jc w:val="center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 текст задания для объяснения способа и хода решения математической задачи;</w:t>
      </w:r>
    </w:p>
    <w:p w14:paraId="334A2688" w14:textId="77777777" w:rsidR="00D95533" w:rsidRPr="00C12696" w:rsidRDefault="008E7CA9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формулировать ответ;</w:t>
      </w:r>
    </w:p>
    <w:p w14:paraId="3EB50580" w14:textId="77777777" w:rsidR="00D95533" w:rsidRPr="00C12696" w:rsidRDefault="008E7CA9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41A0E507" w14:textId="77777777" w:rsidR="00D95533" w:rsidRPr="00C12696" w:rsidRDefault="008E7CA9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547F1C1A" w14:textId="77777777" w:rsidR="00D95533" w:rsidRPr="00C12696" w:rsidRDefault="008E7CA9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2B65F421" w14:textId="77777777" w:rsidR="00D95533" w:rsidRPr="00C12696" w:rsidRDefault="008E7CA9">
      <w:pPr>
        <w:autoSpaceDE w:val="0"/>
        <w:autoSpaceDN w:val="0"/>
        <w:spacing w:before="24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ориентироваться в алгоритмах: воспроизводить, дополнять, исправлять деформированные;</w:t>
      </w:r>
    </w:p>
    <w:p w14:paraId="015351EF" w14:textId="77777777" w:rsidR="00D95533" w:rsidRPr="00C12696" w:rsidRDefault="008E7CA9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составлять по аналогии;</w:t>
      </w:r>
    </w:p>
    <w:p w14:paraId="747AFD49" w14:textId="77777777" w:rsidR="00D95533" w:rsidRPr="00C12696" w:rsidRDefault="008E7CA9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самостоятельно составлять тексты заданий, аналогичные типовым изученным.</w:t>
      </w:r>
    </w:p>
    <w:p w14:paraId="2D53D3F4" w14:textId="77777777" w:rsidR="00D95533" w:rsidRPr="00C12696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14:paraId="03F71561" w14:textId="77777777" w:rsidR="00D95533" w:rsidRPr="00C12696" w:rsidRDefault="008E7CA9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1)  Самоорганизация:</w:t>
      </w:r>
    </w:p>
    <w:p w14:paraId="38FBE6A2" w14:textId="77777777" w:rsidR="00D95533" w:rsidRPr="00C12696" w:rsidRDefault="008E7CA9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14:paraId="32CB97C3" w14:textId="77777777" w:rsidR="00D95533" w:rsidRPr="00C12696" w:rsidRDefault="008E7CA9">
      <w:pPr>
        <w:autoSpaceDE w:val="0"/>
        <w:autoSpaceDN w:val="0"/>
        <w:spacing w:before="190" w:after="0" w:line="262" w:lineRule="auto"/>
        <w:ind w:left="240"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14:paraId="4789F58C" w14:textId="77777777" w:rsidR="00D95533" w:rsidRPr="00C12696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2)  Самоконтроль:</w:t>
      </w:r>
    </w:p>
    <w:p w14:paraId="129DD04F" w14:textId="77777777" w:rsidR="00D95533" w:rsidRPr="00C12696" w:rsidRDefault="008E7CA9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14:paraId="4B4D0F03" w14:textId="77777777" w:rsidR="00D95533" w:rsidRPr="00C12696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14:paraId="6645B549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14:paraId="1B48B180" w14:textId="77777777" w:rsidR="00D95533" w:rsidRPr="00C12696" w:rsidRDefault="00D95533">
      <w:pPr>
        <w:autoSpaceDE w:val="0"/>
        <w:autoSpaceDN w:val="0"/>
        <w:spacing w:after="144" w:line="220" w:lineRule="exact"/>
        <w:rPr>
          <w:rFonts w:ascii="Times New Roman" w:hAnsi="Times New Roman" w:cs="Times New Roman"/>
          <w:lang w:val="ru-RU"/>
        </w:rPr>
      </w:pPr>
    </w:p>
    <w:p w14:paraId="4ECE3844" w14:textId="77777777" w:rsidR="00D95533" w:rsidRPr="00C12696" w:rsidRDefault="008E7CA9">
      <w:pPr>
        <w:autoSpaceDE w:val="0"/>
        <w:autoSpaceDN w:val="0"/>
        <w:spacing w:after="0" w:line="262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14:paraId="58516E74" w14:textId="77777777" w:rsidR="00D95533" w:rsidRPr="00C12696" w:rsidRDefault="008E7CA9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3)  Самооценка:</w:t>
      </w:r>
    </w:p>
    <w:p w14:paraId="47074B9B" w14:textId="77777777" w:rsidR="00D95533" w:rsidRPr="00C12696" w:rsidRDefault="008E7CA9">
      <w:pPr>
        <w:autoSpaceDE w:val="0"/>
        <w:autoSpaceDN w:val="0"/>
        <w:spacing w:before="178" w:after="0" w:line="271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14:paraId="7DEC4F9F" w14:textId="77777777" w:rsidR="00D95533" w:rsidRPr="00C12696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14:paraId="6DB7908D" w14:textId="77777777" w:rsidR="00D95533" w:rsidRPr="00C12696" w:rsidRDefault="008E7CA9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Совместная деятельность:</w:t>
      </w:r>
    </w:p>
    <w:p w14:paraId="363172ED" w14:textId="77777777" w:rsidR="00D95533" w:rsidRPr="00C12696" w:rsidRDefault="008E7CA9">
      <w:pPr>
        <w:autoSpaceDE w:val="0"/>
        <w:autoSpaceDN w:val="0"/>
        <w:spacing w:before="180" w:after="0" w:line="271" w:lineRule="auto"/>
        <w:ind w:left="420" w:right="7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14:paraId="2212B1C3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14:paraId="423A3A24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4ED548AD" w14:textId="77777777" w:rsidR="00D95533" w:rsidRPr="00C12696" w:rsidRDefault="008E7CA9">
      <w:pPr>
        <w:autoSpaceDE w:val="0"/>
        <w:autoSpaceDN w:val="0"/>
        <w:spacing w:before="32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ПРЕДМЕТНЫЕ РЕЗУЛЬТАТЫ</w:t>
      </w:r>
    </w:p>
    <w:p w14:paraId="6751E744" w14:textId="77777777" w:rsidR="00D95533" w:rsidRPr="00C12696" w:rsidRDefault="008E7CA9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К концу обучения в 4 классе обучающийся научится:</w:t>
      </w:r>
    </w:p>
    <w:p w14:paraId="4C22146A" w14:textId="77777777" w:rsidR="00D95533" w:rsidRPr="00C12696" w:rsidRDefault="008E7CA9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читать, записывать, сравнивать, упорядочивать многозначные числа; </w:t>
      </w:r>
    </w:p>
    <w:p w14:paraId="5275F1E3" w14:textId="77777777" w:rsidR="00D95533" w:rsidRPr="00C12696" w:rsidRDefault="008E7CA9">
      <w:pPr>
        <w:autoSpaceDE w:val="0"/>
        <w:autoSpaceDN w:val="0"/>
        <w:spacing w:before="190" w:after="0" w:line="230" w:lineRule="auto"/>
        <w:jc w:val="center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находить число большее/меньшее данного числа на заданное число, в заданное число раз; </w:t>
      </w:r>
    </w:p>
    <w:p w14:paraId="11CD60F8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576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выполнять арифметические действия: сложение и вычитание с многозначными числами письменно (в пределах 100 - устно); </w:t>
      </w:r>
    </w:p>
    <w:p w14:paraId="0F0DB2DC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умножение и деление многозначного числа на однозначное, двузначное число письменно (в пределах 100 - устно); </w:t>
      </w:r>
    </w:p>
    <w:p w14:paraId="1B934E35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деление с остатком — письменно (в пределах 1000); вычислять значение числового выражения (со скобками/без скобок), содержащего действия сложения, вычитания, умножения, деления с многозначными числами; </w:t>
      </w:r>
    </w:p>
    <w:p w14:paraId="7D2C0823" w14:textId="77777777" w:rsidR="00D95533" w:rsidRPr="00C12696" w:rsidRDefault="008E7CA9">
      <w:pPr>
        <w:autoSpaceDE w:val="0"/>
        <w:autoSpaceDN w:val="0"/>
        <w:spacing w:before="192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использовать при вычислениях изученные свойства арифметических действий; </w:t>
      </w:r>
    </w:p>
    <w:p w14:paraId="1D413275" w14:textId="77777777" w:rsidR="00D95533" w:rsidRPr="00C12696" w:rsidRDefault="008E7CA9">
      <w:pPr>
        <w:autoSpaceDE w:val="0"/>
        <w:autoSpaceDN w:val="0"/>
        <w:spacing w:before="192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выполнять прикидку результата вычислений; </w:t>
      </w:r>
    </w:p>
    <w:p w14:paraId="69398333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осуществлять проверку полученного результата по критериям: достоверность (реальность), соответствие правилу/алгоритму, а также с помощью калькулятора; </w:t>
      </w:r>
    </w:p>
    <w:p w14:paraId="5E6B2D6B" w14:textId="77777777" w:rsidR="00D95533" w:rsidRPr="00C12696" w:rsidRDefault="008E7CA9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находить долю величины, величину по ее доле; находить неизвестный компонент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арифметического действия; использовать единицы величин для при решении задач (длина, масса, время, вместимость, стоимость, площадь, скорость); </w:t>
      </w:r>
    </w:p>
    <w:p w14:paraId="50BA3F4E" w14:textId="77777777" w:rsidR="00D95533" w:rsidRPr="00C12696" w:rsidRDefault="008E7CA9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 </w:t>
      </w:r>
    </w:p>
    <w:p w14:paraId="141B8096" w14:textId="77777777" w:rsidR="00D95533" w:rsidRPr="00C12696" w:rsidRDefault="008E7CA9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</w:t>
      </w:r>
    </w:p>
    <w:p w14:paraId="7E20A785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364" w:right="740" w:bottom="312" w:left="666" w:header="720" w:footer="720" w:gutter="0"/>
          <w:cols w:space="720" w:equalWidth="0">
            <w:col w:w="10494" w:space="0"/>
          </w:cols>
          <w:docGrid w:linePitch="360"/>
        </w:sectPr>
      </w:pPr>
    </w:p>
    <w:p w14:paraId="45C79FE3" w14:textId="77777777" w:rsidR="00D95533" w:rsidRPr="00C12696" w:rsidRDefault="00D95533">
      <w:pPr>
        <w:autoSpaceDE w:val="0"/>
        <w:autoSpaceDN w:val="0"/>
        <w:spacing w:after="72" w:line="220" w:lineRule="exact"/>
        <w:rPr>
          <w:rFonts w:ascii="Times New Roman" w:hAnsi="Times New Roman" w:cs="Times New Roman"/>
          <w:lang w:val="ru-RU"/>
        </w:rPr>
      </w:pPr>
    </w:p>
    <w:p w14:paraId="164DAA00" w14:textId="77777777" w:rsidR="00D95533" w:rsidRPr="00C12696" w:rsidRDefault="008E7CA9">
      <w:pPr>
        <w:autoSpaceDE w:val="0"/>
        <w:autoSpaceDN w:val="0"/>
        <w:spacing w:after="0" w:line="262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работы;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 </w:t>
      </w:r>
    </w:p>
    <w:p w14:paraId="3C7F7002" w14:textId="77777777" w:rsidR="00D95533" w:rsidRPr="00C12696" w:rsidRDefault="008E7CA9">
      <w:pPr>
        <w:autoSpaceDE w:val="0"/>
        <w:autoSpaceDN w:val="0"/>
        <w:spacing w:before="190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определять с помощью измерительных сосудов вместимость; выполнять прикидку и оценку результата измерений; </w:t>
      </w:r>
    </w:p>
    <w:p w14:paraId="7FF8C46E" w14:textId="77777777" w:rsidR="00D95533" w:rsidRPr="00C12696" w:rsidRDefault="008E7CA9">
      <w:pPr>
        <w:autoSpaceDE w:val="0"/>
        <w:autoSpaceDN w:val="0"/>
        <w:spacing w:before="190" w:after="0"/>
        <w:ind w:right="432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решать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достоверность/реальность, соответствие условию; </w:t>
      </w:r>
    </w:p>
    <w:p w14:paraId="0594A9A6" w14:textId="77777777" w:rsidR="00D95533" w:rsidRPr="00C12696" w:rsidRDefault="008E7CA9">
      <w:pPr>
        <w:autoSpaceDE w:val="0"/>
        <w:autoSpaceDN w:val="0"/>
        <w:spacing w:before="190" w:after="0" w:line="278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решать практические задачи, связанные с повседневной жизнью (на покупки, движение и т.п.), в том числе, с избыточными данными, находить недостающую информацию (например, из таблиц, схем), находить и оценивать различные способы решения, использовать подходящие способы проверки; </w:t>
      </w:r>
    </w:p>
    <w:p w14:paraId="333CF82F" w14:textId="77777777" w:rsidR="00D95533" w:rsidRPr="00C12696" w:rsidRDefault="008E7CA9">
      <w:pPr>
        <w:autoSpaceDE w:val="0"/>
        <w:autoSpaceDN w:val="0"/>
        <w:spacing w:before="190" w:after="0" w:line="262" w:lineRule="auto"/>
        <w:ind w:right="576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различать, называть геометрические фигуры: окружность, круг; изображать с помощью циркуля и линейки окружность заданного радиуса; </w:t>
      </w:r>
    </w:p>
    <w:p w14:paraId="4509E35D" w14:textId="77777777" w:rsidR="00D95533" w:rsidRPr="00C12696" w:rsidRDefault="008E7CA9">
      <w:pPr>
        <w:autoSpaceDE w:val="0"/>
        <w:autoSpaceDN w:val="0"/>
        <w:spacing w:before="190" w:after="0" w:line="262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различать изображения простейших пространственных фигур: шара, куба, цилиндра, конуса, пирамиды; </w:t>
      </w:r>
    </w:p>
    <w:p w14:paraId="27643AC8" w14:textId="77777777" w:rsidR="00D95533" w:rsidRPr="00C12696" w:rsidRDefault="008E7CA9">
      <w:pPr>
        <w:autoSpaceDE w:val="0"/>
        <w:autoSpaceDN w:val="0"/>
        <w:spacing w:before="190" w:after="0" w:line="262" w:lineRule="auto"/>
        <w:ind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распознавать в простейших случаях проекции предметов окружающего мира на плоскость (пол, стену); </w:t>
      </w:r>
    </w:p>
    <w:p w14:paraId="4B2FD5E2" w14:textId="77777777" w:rsidR="00D95533" w:rsidRPr="00C12696" w:rsidRDefault="008E7CA9">
      <w:pPr>
        <w:autoSpaceDE w:val="0"/>
        <w:autoSpaceDN w:val="0"/>
        <w:spacing w:before="190" w:after="0" w:line="271" w:lineRule="auto"/>
        <w:ind w:right="288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 трех прямоугольников (квадратов); </w:t>
      </w:r>
    </w:p>
    <w:p w14:paraId="052D2708" w14:textId="77777777" w:rsidR="00D95533" w:rsidRPr="00C12696" w:rsidRDefault="008E7CA9">
      <w:pPr>
        <w:autoSpaceDE w:val="0"/>
        <w:autoSpaceDN w:val="0"/>
        <w:spacing w:before="190" w:after="0" w:line="262" w:lineRule="auto"/>
        <w:ind w:right="576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распознавать верные (истинные) и неверные (ложные) утверждения; приводить пример, контрпример; </w:t>
      </w:r>
    </w:p>
    <w:p w14:paraId="303F0EE9" w14:textId="77777777" w:rsidR="00D95533" w:rsidRPr="00C12696" w:rsidRDefault="008E7CA9">
      <w:pPr>
        <w:autoSpaceDE w:val="0"/>
        <w:autoSpaceDN w:val="0"/>
        <w:spacing w:before="190" w:after="0" w:line="271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формулировать утверждение (вывод), строить логические рассуждения (одно/двухшаговые) с использованием изученных связок; классифицировать объекты по заданным/самостоятельно установленным одному, двум признакам; </w:t>
      </w:r>
    </w:p>
    <w:p w14:paraId="7E2BD28A" w14:textId="77777777" w:rsidR="00D95533" w:rsidRPr="00C12696" w:rsidRDefault="008E7CA9">
      <w:pPr>
        <w:autoSpaceDE w:val="0"/>
        <w:autoSpaceDN w:val="0"/>
        <w:spacing w:before="190" w:after="0" w:line="278" w:lineRule="auto"/>
        <w:ind w:right="576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 </w:t>
      </w:r>
    </w:p>
    <w:p w14:paraId="7238E66D" w14:textId="77777777" w:rsidR="00D95533" w:rsidRPr="00C12696" w:rsidRDefault="008E7CA9">
      <w:pPr>
        <w:autoSpaceDE w:val="0"/>
        <w:autoSpaceDN w:val="0"/>
        <w:spacing w:before="190" w:after="0" w:line="271" w:lineRule="auto"/>
        <w:ind w:right="1152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заполнять данными предложенную таблицу, столбчатую диаграмму; использовать формализованные описания последовательности действий (алгоритм, план, схема) в практических и учебных ситуациях; </w:t>
      </w:r>
    </w:p>
    <w:p w14:paraId="0BECCBD4" w14:textId="77777777" w:rsidR="00D95533" w:rsidRPr="00C12696" w:rsidRDefault="008E7CA9">
      <w:pPr>
        <w:autoSpaceDE w:val="0"/>
        <w:autoSpaceDN w:val="0"/>
        <w:spacing w:before="190" w:after="0" w:line="262" w:lineRule="auto"/>
        <w:ind w:right="576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дополнять алгоритм, упорядочивать шаги алгоритма; выбирать рациональное решение; составлять модель текстовой задачи, числовое выражение; </w:t>
      </w:r>
    </w:p>
    <w:p w14:paraId="16542A9B" w14:textId="77777777" w:rsidR="00D95533" w:rsidRPr="00C12696" w:rsidRDefault="008E7CA9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конструировать ход решения математической задачи; </w:t>
      </w:r>
    </w:p>
    <w:p w14:paraId="35F344B1" w14:textId="77777777" w:rsidR="00D95533" w:rsidRPr="00C12696" w:rsidRDefault="008E7CA9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 все верные решения задачи из предложенных.</w:t>
      </w:r>
    </w:p>
    <w:p w14:paraId="509EFF9C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1900" w:h="16840"/>
          <w:pgMar w:top="292" w:right="794" w:bottom="1104" w:left="1086" w:header="720" w:footer="720" w:gutter="0"/>
          <w:cols w:space="720" w:equalWidth="0">
            <w:col w:w="10019" w:space="0"/>
          </w:cols>
          <w:docGrid w:linePitch="360"/>
        </w:sectPr>
      </w:pPr>
    </w:p>
    <w:p w14:paraId="7EC0DE2F" w14:textId="77777777" w:rsidR="00D95533" w:rsidRPr="00C12696" w:rsidRDefault="00D95533">
      <w:pPr>
        <w:autoSpaceDE w:val="0"/>
        <w:autoSpaceDN w:val="0"/>
        <w:spacing w:after="64" w:line="220" w:lineRule="exact"/>
        <w:rPr>
          <w:rFonts w:ascii="Times New Roman" w:hAnsi="Times New Roman" w:cs="Times New Roman"/>
          <w:lang w:val="ru-RU"/>
        </w:rPr>
      </w:pPr>
    </w:p>
    <w:p w14:paraId="48189B19" w14:textId="77777777" w:rsidR="00D95533" w:rsidRPr="00C12696" w:rsidRDefault="008E7CA9">
      <w:pPr>
        <w:autoSpaceDE w:val="0"/>
        <w:autoSpaceDN w:val="0"/>
        <w:spacing w:after="666" w:line="233" w:lineRule="auto"/>
        <w:rPr>
          <w:rFonts w:ascii="Times New Roman" w:hAnsi="Times New Roman" w:cs="Times New Roman"/>
        </w:rPr>
      </w:pPr>
      <w:r w:rsidRPr="00C12696">
        <w:rPr>
          <w:rFonts w:ascii="Times New Roman" w:eastAsia="Times New Roman" w:hAnsi="Times New Roman" w:cs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C12696" w14:paraId="0647A8BC" w14:textId="77777777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02E8D1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№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A98DB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6D80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9A563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Дата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A8694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9BDC5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21EE3" w14:textId="77777777" w:rsidR="00D95533" w:rsidRPr="00C12696" w:rsidRDefault="008E7CA9">
            <w:pPr>
              <w:autoSpaceDE w:val="0"/>
              <w:autoSpaceDN w:val="0"/>
              <w:spacing w:before="78" w:after="0" w:line="250" w:lineRule="auto"/>
              <w:ind w:left="72" w:right="576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(цифровые)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D95533" w:rsidRPr="00C12696" w14:paraId="05E8E693" w14:textId="77777777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620E59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7150C5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7B682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15C97" w14:textId="3DD131A7" w:rsidR="00D95533" w:rsidRPr="00E35362" w:rsidRDefault="00A16412" w:rsidP="0093083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Те</w:t>
            </w:r>
            <w:r w:rsidR="0093083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кущий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r w:rsidR="00E3536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контроль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9CBA6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F065B0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1DEC61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A62B3E1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79B8FC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4B862EC4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237DE" w14:textId="77777777" w:rsidR="00D95533" w:rsidRPr="00C12696" w:rsidRDefault="008E7CA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1.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Числа</w:t>
            </w:r>
          </w:p>
        </w:tc>
      </w:tr>
      <w:tr w:rsidR="00D95533" w:rsidRPr="004C48A8" w14:paraId="6E048E74" w14:textId="77777777">
        <w:trPr>
          <w:trHeight w:hRule="exact" w:val="399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CFD5A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051F7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Числа в пределах миллиона: чтение, запись, поразрядное сравнение, упорядочение.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55CB4" w14:textId="77777777" w:rsidR="00D95533" w:rsidRPr="00C95CA6" w:rsidRDefault="00C95CA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A2357D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EADCEC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29FB6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9ED566" w14:textId="77777777" w:rsidR="00D95533" w:rsidRPr="00C12696" w:rsidRDefault="008E7CA9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разрядных единиц, чётность и т. д.);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многозначных чисел, характеристика классов и разрядов многозначного числа;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формулирование и проверка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истинности утверждения о числе. Запись числа,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обладающего заданным свойством. Называние и объяснение свойств числа: чётное/нечётное, круглое, трёх- (четырёх-, пяти-, шести-) значное; ведение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математических записей;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Упорядочение многозначных чисел. Классификация чисел по одному-двум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основаниям. Запись общего свойства группы чисел; определять последовательность учебных действий; осуществлять совместный контроль и оценку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выполняемых действий;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D4CE5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2BD8CA" w14:textId="77777777" w:rsidR="00957585" w:rsidRPr="00C12696" w:rsidRDefault="004C48A8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1289C64" w14:textId="77777777" w:rsidR="00D95533" w:rsidRPr="00C12696" w:rsidRDefault="004C48A8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D95533" w:rsidRPr="004C48A8" w14:paraId="584E75A6" w14:textId="77777777">
        <w:trPr>
          <w:trHeight w:hRule="exact" w:val="32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9E815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955DB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Число, большее или меньшее данного числа на  заданное число разрядных единиц, в заданное число раз.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F7F6F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D8AD1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587F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ED566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7D706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формулирование и проверка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истинности утверждения о числе. Запись числа,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обладающего заданным свойством. Называние и объяснение свойств числа: чётное/нечётное, круглое, трёх- (четырёх-, пяти-, шести-) значное; ведение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математических записей;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Упорядочение многозначных чисел. Классификация чисел по одному-двум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основаниям. Запись общего свойства группы чисел; Практические работы: установление правила, по которому составлен ряд чисел, продолжение ряда, заполнение пропусков в ряду чисел; описание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положения числа в ряду чисел;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осуществление совместного контроля и оценку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выполняемых действий;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0F0D2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39ADA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098930E" w14:textId="77777777" w:rsidR="00D95533" w:rsidRPr="00C12696" w:rsidRDefault="004C48A8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1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55043AEB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1E552C81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2" w:right="640" w:bottom="97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4991041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C12696" w14:paraId="06EA3AAF" w14:textId="77777777">
        <w:trPr>
          <w:trHeight w:hRule="exact" w:val="22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15AB7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1F4CD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Свойства многозначного числа.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91989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59E6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A6BD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73D0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D9C19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разрядных единиц, чётность и т. д.);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установление правила, по которому составлен ряд чисел, продолжение ряда, заполнение пропусков в ряду чисел; описание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положения числа в ряду чисел;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A4166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BC97C" w14:textId="77777777" w:rsidR="00957585" w:rsidRPr="00C12696" w:rsidRDefault="004C48A8" w:rsidP="00957585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0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6CDD754F" w14:textId="77777777" w:rsidR="00D95533" w:rsidRPr="00C12696" w:rsidRDefault="004C48A8" w:rsidP="00957585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</w:rPr>
            </w:pPr>
            <w:hyperlink r:id="rId2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D95533" w:rsidRPr="00C12696" w14:paraId="14A73403" w14:textId="77777777">
        <w:trPr>
          <w:trHeight w:hRule="exact" w:val="226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9FD1A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FAAC1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Дополнение числа до  заданного круглого числа.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D6A5ED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8399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5E3B7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DD47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CFC80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разрядных единиц, чётность и т. д.);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установление правила, по которому составлен ряд чисел, продолжение ряда, заполнение пропусков в ряду чисел; описание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положения числа в ряду чисел;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F8C79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6CCCDB" w14:textId="77777777" w:rsidR="00957585" w:rsidRPr="00F27BA7" w:rsidRDefault="004C48A8" w:rsidP="00046863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7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61FBD1A9" w14:textId="77777777" w:rsidR="00D95533" w:rsidRPr="00F27BA7" w:rsidRDefault="004C48A8" w:rsidP="00046863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hAnsi="Times New Roman" w:cs="Times New Roman"/>
              </w:rPr>
            </w:pPr>
            <w:hyperlink r:id="rId2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C12696" w14:paraId="25F3247D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314FA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8BC5F" w14:textId="77777777" w:rsidR="00D95533" w:rsidRPr="00C12696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F649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4DCFDD71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BA041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2.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Величины</w:t>
            </w:r>
          </w:p>
        </w:tc>
      </w:tr>
      <w:tr w:rsidR="00D95533" w:rsidRPr="00C12696" w14:paraId="2D8430FC" w14:textId="77777777">
        <w:trPr>
          <w:trHeight w:hRule="exact" w:val="1866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F0D65" w14:textId="77777777" w:rsidR="00D95533" w:rsidRPr="00C12696" w:rsidRDefault="008E7CA9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1B142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Величины: сравнение объектов по массе, длине, площади, вместимости.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A1B74" w14:textId="77777777" w:rsidR="00D95533" w:rsidRPr="00C12696" w:rsidRDefault="008E7CA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BE8E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22BB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346B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BFE3E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практических ситуаций. Распознавание величин, характеризующих процесс движения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(скорость, время, расстояние), работы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(производительность труда, время работы, объём работ). Установление зависимостей между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величинами. Упорядочение по скорости, времени, массе;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579B9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B88F3" w14:textId="77777777" w:rsidR="00957585" w:rsidRPr="00F27BA7" w:rsidRDefault="004C48A8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34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3541847B" w14:textId="77777777" w:rsidR="00D95533" w:rsidRPr="00F27BA7" w:rsidRDefault="004C48A8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</w:rPr>
            </w:pPr>
            <w:hyperlink r:id="rId3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4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43580645" w14:textId="77777777" w:rsidR="00D95533" w:rsidRPr="00F27BA7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22F54CED" w14:textId="77777777" w:rsidR="00D95533" w:rsidRPr="00F27BA7" w:rsidRDefault="00D95533">
      <w:pPr>
        <w:rPr>
          <w:rFonts w:ascii="Times New Roman" w:hAnsi="Times New Roman" w:cs="Times New Roman"/>
        </w:rPr>
        <w:sectPr w:rsidR="00D95533" w:rsidRPr="00F27BA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794DAFE" w14:textId="77777777" w:rsidR="00D95533" w:rsidRPr="00F27BA7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C12696" w14:paraId="26C395EA" w14:textId="77777777">
        <w:trPr>
          <w:trHeight w:hRule="exact" w:val="438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21345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A2578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Единицы массы — центнер, тонна; соотношения между единицами массы.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C398C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8783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9A7D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870F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02A4B9" w14:textId="77777777" w:rsidR="00D95533" w:rsidRPr="00C12696" w:rsidRDefault="008E7CA9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практических ситуаций. Распознавание величин, характеризующих процесс движения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(скорость, время, расстояние), работы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(производительность труда, время работы, объём работ). Установление зависимостей между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величинами. Упорядочение по скорости, времени, массе;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величины в разных единицах, пошаговый переход от более крупных единиц к более мелким;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сравнение величин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выполнение действий (увеличение/уменьшение на/в) с величинами;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определять с помощью цифровых и аналоговых приборов массу предмета, температуру (например, воды, воздуха в помещении), скорость движения транспортного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средства; определять с помощью измерительных сосудов вместимость; выполнять прикидку и оценку результата измерений;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623C0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64EBA" w14:textId="77777777" w:rsidR="00957585" w:rsidRPr="00F27BA7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41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5146DE1B" w14:textId="77777777" w:rsidR="00D95533" w:rsidRPr="00F27BA7" w:rsidRDefault="004C48A8" w:rsidP="00957585">
            <w:pPr>
              <w:rPr>
                <w:rFonts w:ascii="Times New Roman" w:hAnsi="Times New Roman" w:cs="Times New Roman"/>
              </w:rPr>
            </w:pPr>
            <w:hyperlink r:id="rId4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4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4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4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4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4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4C48A8" w14:paraId="15485EFB" w14:textId="77777777">
        <w:trPr>
          <w:trHeight w:hRule="exact" w:val="24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AFF42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F6B3C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Единицы времени (сутки, неделя, месяц, год, век), соотношение между ними. 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Календарь.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191A0" w14:textId="77777777" w:rsidR="00D95533" w:rsidRPr="00C95CA6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FC5CC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FF3D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B77A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8DEC8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практических ситуаций. Распознавание величин, характеризующих процесс движения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(скорость, время, расстояние), работы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(производительность труда, время работы, объём работ). Установление зависимостей между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величинами. Упорядочение по скорости, времени, массе;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величины в разных единицах, пошаговый переход от более крупных единиц к более мелким;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79E8F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AB030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48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255EBEA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4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5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5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5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5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5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14707709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3993626C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6338E04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4C48A8" w14:paraId="65DC1BF1" w14:textId="77777777">
        <w:trPr>
          <w:trHeight w:hRule="exact" w:val="45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C25EA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76284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Единицы длины (миллиметр, сантиметр, дециметр, метр, километр), площади (квадратный метр, квадратный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дециметр, квадратный сантиметр), вместимости (литр), скорости (километры в  час, метры в  минуту, метры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секунду); соотношение между единицами в  пределах 100 000.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B39FE" w14:textId="77777777" w:rsidR="00D95533" w:rsidRPr="00C95CA6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CAF86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670E3" w14:textId="77777777" w:rsidR="00D95533" w:rsidRPr="00C12696" w:rsidRDefault="00D9553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579B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A9B92" w14:textId="77777777" w:rsidR="00D95533" w:rsidRPr="00C12696" w:rsidRDefault="008E7CA9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величины в разных единицах, пошаговый переход от более крупных единиц к более мелким;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сравнение величин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выполнение действий (увеличение/уменьшение на/в) с величинами;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Выбор и использование соответствующей ситуации единицы измерения. Нахождение доли величины на основе содержательного смысла;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оформление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математической записи: запись в виде равенства (неравенства) результата разностного, кратного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сравнения величин, увеличения/уменьшения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значения величины в несколько раз;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определять с помощью цифровых и аналоговых приборов массу предмета, температуру (например, воды, воздуха в помещении), скорость движения транспортного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средства; определять с помощью измерительных сосудов вместимость; выполнять прикидку и оценку результата измерений;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F1E30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5CB5C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55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C8783E8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5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5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5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5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6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6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33AD233B" w14:textId="77777777" w:rsidTr="00957585">
        <w:trPr>
          <w:trHeight w:hRule="exact" w:val="167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8E36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829F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Доля величины времени, массы, длины.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E391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07A0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6162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C346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223CA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98"/>
              <w:jc w:val="both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Выбор и использование соответствующей ситуации единицы измерения. 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Нахождение доли величины на основе содержательного смысла;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3B8DB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74D14" w14:textId="77777777" w:rsidR="00957585" w:rsidRPr="00F27BA7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62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6A64AF7C" w14:textId="77777777" w:rsidR="00D95533" w:rsidRPr="00F27BA7" w:rsidRDefault="004C48A8" w:rsidP="00957585">
            <w:pPr>
              <w:rPr>
                <w:rFonts w:ascii="Times New Roman" w:hAnsi="Times New Roman" w:cs="Times New Roman"/>
              </w:rPr>
            </w:pPr>
            <w:hyperlink r:id="rId6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6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6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6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6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6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C12696" w14:paraId="67CB8D39" w14:textId="77777777">
        <w:trPr>
          <w:trHeight w:hRule="exact" w:val="350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D5997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2B073" w14:textId="77777777" w:rsidR="00D95533" w:rsidRPr="00C12696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8074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1B41AC26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5B587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3.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Арифметические действия</w:t>
            </w:r>
          </w:p>
        </w:tc>
      </w:tr>
      <w:tr w:rsidR="00D95533" w:rsidRPr="004C48A8" w14:paraId="3D3171A6" w14:textId="77777777">
        <w:trPr>
          <w:trHeight w:hRule="exact" w:val="34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5F8CF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6F038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Письменное сложение, вычитание многозначных чисел в пределах миллиона.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A7814" w14:textId="77777777" w:rsidR="00D95533" w:rsidRPr="00C95CA6" w:rsidRDefault="00C95CA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D41AD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D5C5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C8C4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EB113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вычисления в пределах ста и случаях, сводимых к вычислениям в пределах ста; Алгоритмы письменных вычислений;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выполнения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 по алгоритму,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нахождения неизвестного компонента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BF69A" w14:textId="77777777" w:rsidR="00D95533" w:rsidRPr="00C12696" w:rsidRDefault="008E7CA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03D78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9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D032865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7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7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7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7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7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7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2CE1C7AB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6CB5C735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4" w:right="640" w:bottom="94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4A81F2A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4C48A8" w14:paraId="4571FC35" w14:textId="77777777">
        <w:trPr>
          <w:trHeight w:hRule="exact" w:val="589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038B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DAA7D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Письменное умножение, деление многозначных чисел на однозначное/ двузначное число; деление с остатком (запись уголком) в пределах 100 000.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2529A" w14:textId="77777777" w:rsidR="00D95533" w:rsidRPr="00C95CA6" w:rsidRDefault="00A33F99" w:rsidP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7CBF0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7A8E7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7834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F42112" w14:textId="77777777" w:rsidR="00D95533" w:rsidRPr="00C12696" w:rsidRDefault="008E7CA9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Алгоритмы письменных вычислений;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выполнения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 по алгоритму,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нахождения неизвестного компонента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Задания на проведение контроля и самоконтроля; Проверка хода (соответствие алгоритму, частные случаи выполнения действий) и результата действия; Применение приёмов устных вычислений,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основанных на знании свойств арифметических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действий и состава числа;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Проверка правильности нахождения значения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числового выражения (с опорой на правила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установления порядка действий, алгоритмы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выполнения арифметических действий, прикидку результата);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группах: приведение примеров,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иллюстрирующих смысл и ход выполнения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арифметических действий, свойства действий;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5870E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3B03EB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6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012346D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7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7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7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8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8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8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18CF12E4" w14:textId="77777777">
        <w:trPr>
          <w:trHeight w:hRule="exact" w:val="246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56973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B45B5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Умножение/деление на 10, 100, 1000.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DFDEF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370B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92EB1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13E4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FEF6F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Умножение и деление круглых чисел (в том числе на 10, 100, 1000);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138B0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876BB" w14:textId="77777777" w:rsidR="00957585" w:rsidRPr="00F27BA7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83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1FBFB6A8" w14:textId="77777777" w:rsidR="00D95533" w:rsidRPr="00F27BA7" w:rsidRDefault="004C48A8" w:rsidP="00957585">
            <w:pPr>
              <w:rPr>
                <w:rFonts w:ascii="Times New Roman" w:hAnsi="Times New Roman" w:cs="Times New Roman"/>
              </w:rPr>
            </w:pPr>
            <w:hyperlink r:id="rId8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8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8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8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C12696" w14:paraId="00FC0E41" w14:textId="77777777">
        <w:trPr>
          <w:trHeight w:hRule="exact" w:val="205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46FB8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EDD35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Свойства арифметических действий и их применение для вычислений.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8FB4A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D393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821E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69AD1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2A6E6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группах: приведение примеров,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иллюстрирующих смысл и ход выполнения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арифметических действий, свойства действий;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980FA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5ABDF" w14:textId="77777777" w:rsidR="00957585" w:rsidRPr="00F27BA7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90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441F5491" w14:textId="77777777" w:rsidR="00D95533" w:rsidRPr="00F27BA7" w:rsidRDefault="004C48A8" w:rsidP="00957585">
            <w:pPr>
              <w:rPr>
                <w:rFonts w:ascii="Times New Roman" w:hAnsi="Times New Roman" w:cs="Times New Roman"/>
              </w:rPr>
            </w:pPr>
            <w:hyperlink r:id="rId9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9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9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9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9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9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60BB8357" w14:textId="77777777" w:rsidR="00D95533" w:rsidRPr="00F27BA7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14AA957F" w14:textId="77777777" w:rsidR="00D95533" w:rsidRPr="00F27BA7" w:rsidRDefault="00D95533">
      <w:pPr>
        <w:rPr>
          <w:rFonts w:ascii="Times New Roman" w:hAnsi="Times New Roman" w:cs="Times New Roman"/>
        </w:rPr>
        <w:sectPr w:rsidR="00D95533" w:rsidRPr="00F27BA7">
          <w:pgSz w:w="16840" w:h="11900"/>
          <w:pgMar w:top="284" w:right="640" w:bottom="44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F35F5DC" w14:textId="77777777" w:rsidR="00D95533" w:rsidRPr="00F27BA7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2"/>
        <w:gridCol w:w="1142"/>
        <w:gridCol w:w="806"/>
        <w:gridCol w:w="3758"/>
        <w:gridCol w:w="1236"/>
        <w:gridCol w:w="1902"/>
      </w:tblGrid>
      <w:tr w:rsidR="00D95533" w:rsidRPr="00C12696" w14:paraId="7F0FD3AF" w14:textId="77777777" w:rsidTr="00387441">
        <w:trPr>
          <w:trHeight w:hRule="exact" w:val="171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5F921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3125F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Поиск значения числового выражения, содержащего несколько действий в  пределах 100 000.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4A6D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2831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CE20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7EF0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89F48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Поиск значения числового выражения, содержащего 3—4 действия (со скобками, без скобок);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Наблюдение: примеры рациональных вычислений. 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Использование свойств арифметических действий для удобства вычислений;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35431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C196C5" w14:textId="77777777" w:rsidR="00957585" w:rsidRPr="00F27BA7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97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43C1DB88" w14:textId="77777777" w:rsidR="00D95533" w:rsidRPr="00F27BA7" w:rsidRDefault="004C48A8" w:rsidP="00957585">
            <w:pPr>
              <w:rPr>
                <w:rFonts w:ascii="Times New Roman" w:hAnsi="Times New Roman" w:cs="Times New Roman"/>
              </w:rPr>
            </w:pPr>
            <w:hyperlink r:id="rId9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9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0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0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0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0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4C48A8" w14:paraId="2E39860E" w14:textId="77777777" w:rsidTr="00387441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8D444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33F990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Про</w:t>
            </w:r>
            <w:r w:rsidR="00A33F9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верка результата вычислений, в 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том числе с  помощью калькулятора.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9E060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1C5A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7639E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56BB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2BBC7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Работа в парах/группах. Применение разных способов проверки правильности вычислений.</w:t>
            </w:r>
          </w:p>
          <w:p w14:paraId="1B8A88C7" w14:textId="77777777" w:rsidR="00D95533" w:rsidRPr="00C12696" w:rsidRDefault="008E7CA9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калькулятора для практических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расчётов;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Прикидка и оценка результатов вычисления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(реальность ответа, прикидка, последняя цифра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результата, обратное действие, использование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калькулятора);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DF8B6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2B1D5C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4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6121195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0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0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0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1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3D9F8786" w14:textId="77777777" w:rsidTr="00387441">
        <w:trPr>
          <w:trHeight w:hRule="exact" w:val="2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D8838D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BA877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Равенство, содержащее неизвестный компонент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арифметического действия: запись, нахождение неизвестного компонента.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ABAF7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3787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2167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34E95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E7753D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Использование букв для обозначения чисел,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действия;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94A19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EC8FF9" w14:textId="77777777" w:rsidR="00957585" w:rsidRPr="00F27BA7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11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105C3D12" w14:textId="77777777" w:rsidR="00D95533" w:rsidRPr="00F27BA7" w:rsidRDefault="004C48A8" w:rsidP="00957585">
            <w:pPr>
              <w:rPr>
                <w:rFonts w:ascii="Times New Roman" w:hAnsi="Times New Roman" w:cs="Times New Roman"/>
              </w:rPr>
            </w:pPr>
            <w:hyperlink r:id="rId11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1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1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1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1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1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4C48A8" w14:paraId="0387875C" w14:textId="77777777" w:rsidTr="00387441">
        <w:trPr>
          <w:trHeight w:hRule="exact" w:val="399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EEB0F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lastRenderedPageBreak/>
              <w:t>3.8.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C6DF3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Умножение и деление величины на однозначное число.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2D266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E8C10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0292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7101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00250" w14:textId="77777777" w:rsidR="00D95533" w:rsidRPr="00C12696" w:rsidRDefault="008E7CA9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вычисления в пределах ста и случаях, сводимых к вычислениям в пределах ста; Алгоритмы письменных вычислений;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выполнения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 по алгоритму,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нахождения неизвестного компонента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Задания на проведение контроля и самоконтроля; Проверка хода (соответствие алгоритму, частные случаи выполнения действий) и результата действия; 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5A25D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28175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18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568D3DC5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1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2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2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2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2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2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477344" w:rsidRPr="00C12696" w14:paraId="54D4A0AE" w14:textId="77777777" w:rsidTr="00387441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09145" w14:textId="77777777" w:rsidR="00477344" w:rsidRPr="00C12696" w:rsidRDefault="004773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1A40F" w14:textId="77777777" w:rsidR="00477344" w:rsidRPr="00477344" w:rsidRDefault="00A33F9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51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EFC2CB" w14:textId="77777777" w:rsidR="00477344" w:rsidRPr="00C12696" w:rsidRDefault="004773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10C7FA" w14:textId="77777777" w:rsidR="00477344" w:rsidRPr="00C12696" w:rsidRDefault="00477344">
            <w:pPr>
              <w:rPr>
                <w:rFonts w:ascii="Times New Roman" w:hAnsi="Times New Roman" w:cs="Times New Roman"/>
              </w:rPr>
            </w:pPr>
          </w:p>
        </w:tc>
      </w:tr>
      <w:tr w:rsidR="00477344" w:rsidRPr="00C12696" w14:paraId="3433403E" w14:textId="77777777" w:rsidTr="0093083E">
        <w:trPr>
          <w:trHeight w:hRule="exact" w:val="328"/>
        </w:trPr>
        <w:tc>
          <w:tcPr>
            <w:tcW w:w="15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50B66" w14:textId="77777777" w:rsidR="00477344" w:rsidRPr="00C12696" w:rsidRDefault="00477344" w:rsidP="00477344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4.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Текстовые задачи</w:t>
            </w:r>
          </w:p>
        </w:tc>
      </w:tr>
    </w:tbl>
    <w:p w14:paraId="2D344B7D" w14:textId="77777777" w:rsidR="00477344" w:rsidRDefault="00477344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tbl>
      <w:tblPr>
        <w:tblW w:w="0" w:type="auto"/>
        <w:tblInd w:w="11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477344" w14:paraId="3121AF32" w14:textId="77777777" w:rsidTr="00477344">
        <w:tc>
          <w:tcPr>
            <w:tcW w:w="324" w:type="dxa"/>
          </w:tcPr>
          <w:p w14:paraId="4A40C065" w14:textId="77777777" w:rsidR="00477344" w:rsidRDefault="00477344">
            <w:pPr>
              <w:autoSpaceDE w:val="0"/>
              <w:autoSpaceDN w:val="0"/>
              <w:spacing w:after="0" w:line="14" w:lineRule="exact"/>
              <w:rPr>
                <w:rFonts w:ascii="Times New Roman" w:hAnsi="Times New Roman" w:cs="Times New Roman"/>
              </w:rPr>
            </w:pPr>
          </w:p>
        </w:tc>
      </w:tr>
    </w:tbl>
    <w:p w14:paraId="744AD618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4C48A8" w14:paraId="02812041" w14:textId="77777777">
        <w:trPr>
          <w:trHeight w:hRule="exact" w:val="303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45B1D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8663E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Работа с текстовой задачей, решение которой содержит 2—3 действия: анализ, представление на  модели; планирование и запись решения; проверка решения и ответа.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711FE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A2353" w14:textId="77777777" w:rsidR="00D95533" w:rsidRPr="00E35362" w:rsidRDefault="00536EB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A1021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987D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C6838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Выбор основания и сравнение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арифметическим способом задач в 2—3 действия. Комментирование этапов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6F985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F409A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5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167E3342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2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2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2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2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3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4C48A8" w14:paraId="39D57306" w14:textId="77777777">
        <w:trPr>
          <w:trHeight w:hRule="exact" w:val="30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F16B6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lastRenderedPageBreak/>
              <w:t>4.2.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70754" w14:textId="77777777" w:rsidR="00D95533" w:rsidRPr="00C12696" w:rsidRDefault="008E7CA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Анализ зависимостей, характеризующих процессы: движения (скорость, время, пройденный путь), работы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(производительность, время, объём работы), купли-продажи (цена, количество, стоимость) и решение соответствующих задач.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410FBD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0580A1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4787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DDD6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44590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Выбор основания и сравнение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арифметическим способом задач в 2—3 действия. Комментирование этапов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3D6A2D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F080E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2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384D469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3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3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3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3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3350DBCB" w14:textId="77777777">
        <w:trPr>
          <w:trHeight w:hRule="exact" w:val="227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A6D78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66897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Задачи на установление времени (начало, продолжительность и окончание события), расчёта количества, расхода,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изменения.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73415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5F18E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0ABF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1818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35310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6750A" w14:textId="77777777" w:rsidR="00D95533" w:rsidRPr="00C12696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34CD83" w14:textId="77777777" w:rsidR="00957585" w:rsidRPr="00F27BA7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39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47BCDC01" w14:textId="77777777" w:rsidR="00D95533" w:rsidRPr="00F27BA7" w:rsidRDefault="004C48A8" w:rsidP="00957585">
            <w:pPr>
              <w:rPr>
                <w:rFonts w:ascii="Times New Roman" w:hAnsi="Times New Roman" w:cs="Times New Roman"/>
              </w:rPr>
            </w:pPr>
            <w:hyperlink r:id="rId14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4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4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4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4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4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400CD4E3" w14:textId="77777777" w:rsidR="00D95533" w:rsidRPr="00F27BA7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474FCFA6" w14:textId="77777777" w:rsidR="00D95533" w:rsidRPr="00F27BA7" w:rsidRDefault="00D95533">
      <w:pPr>
        <w:rPr>
          <w:rFonts w:ascii="Times New Roman" w:hAnsi="Times New Roman" w:cs="Times New Roman"/>
        </w:rPr>
        <w:sectPr w:rsidR="00D95533" w:rsidRPr="00F27BA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BDDDC35" w14:textId="77777777" w:rsidR="00D95533" w:rsidRPr="00F27BA7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4C48A8" w14:paraId="0D0DDF7B" w14:textId="77777777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5D357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994A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Задачи на нахождение доли величины, величины по её доле.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7F77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EAB83" w14:textId="77777777" w:rsidR="00D95533" w:rsidRPr="00E35362" w:rsidRDefault="00E3536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D69B6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49DF3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C63D2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Практическая работа: нахождение доли величины, величины по её доле;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8E4288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B540A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6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4F3EE68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4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4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4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5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5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5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4C48A8" w14:paraId="5429180D" w14:textId="77777777">
        <w:trPr>
          <w:trHeight w:hRule="exact" w:val="18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432109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74EAD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Разные способы решения некоторых видов изученных задач.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23F15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AC26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09E9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1EBE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35128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D68BD" w14:textId="77777777" w:rsidR="00D95533" w:rsidRPr="00C12696" w:rsidRDefault="008E7CA9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7E237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53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4F6E43BA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5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5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5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5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5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5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7A04ADBB" w14:textId="77777777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C90A0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52529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Оформление решения по действиям с пояснением, по вопросам, с помощью числового выражения.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F8A55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AC33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FAA6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89560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B67394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Оформление математической записи: полная запись решения текстовой задачи (модель; решение по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Разные записи решения одной и той же задачи;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CEC94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8CAE40" w14:textId="77777777" w:rsidR="00957585" w:rsidRPr="00F27BA7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60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3E05A7D7" w14:textId="77777777" w:rsidR="00D95533" w:rsidRPr="00F27BA7" w:rsidRDefault="004C48A8" w:rsidP="00957585">
            <w:pPr>
              <w:rPr>
                <w:rFonts w:ascii="Times New Roman" w:hAnsi="Times New Roman" w:cs="Times New Roman"/>
              </w:rPr>
            </w:pPr>
            <w:hyperlink r:id="rId16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6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6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6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6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16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C12696" w14:paraId="1A339041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89DBD7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39926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21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D7430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4C48A8" w14:paraId="5EB493E4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1DB3D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  <w:tr w:rsidR="00D95533" w:rsidRPr="004C48A8" w14:paraId="3D7B44E9" w14:textId="77777777">
        <w:trPr>
          <w:trHeight w:hRule="exact" w:val="270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A7EC6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E4FD0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Наглядные представления о симметрии. Ось симметрии фигуры. 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Фигуры, имеющие ось симметрии.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48CF42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3D1A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CE8965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9DB7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4E368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сопоставление их с изученными геометрическими формами;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Конструирование, изображение фигур, имеющих ось симметрии; построение окружности заданного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радиуса с помощью циркуля;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геометрических фигурах и их моделях в окружающем;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деятельности;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4E6B3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3134E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67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8486C9A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6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6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7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7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3D0F66E0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12EA7D1D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4" w:right="640" w:bottom="6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8CE7DED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4C48A8" w14:paraId="2D11A2D2" w14:textId="77777777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1D65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9DC39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Окружность, круг: распознавание и изображение; построение окружности заданного радиуса.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224CA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9A280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F96A6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337E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51580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сопоставление их с изученными геометрическими формами;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Конструирование, изображение фигур, имеющих ось симметрии; построение окружности заданного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радиуса с помощью циркуля;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Изображение геометрических фигур с заданными свойствами;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геометрических фигурах и их моделях в окружающем;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6B554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72B95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74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84FEBAF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7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7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7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8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4C48A8" w14:paraId="02CE1F02" w14:textId="77777777">
        <w:trPr>
          <w:trHeight w:hRule="exact" w:val="27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00AB6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7B957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Построение изученных геометрических фигур с  помощью линейки, угольника, циркуля.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E148C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725D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26611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27B4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06296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и проверка истинности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утверждений о значениях геометрических величин; Упражнения: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Изображение геометрических фигур с заданными свойствами;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различение, называние фигур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(прямой угол); геометрических величин (периметр, площадь);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E2B768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30359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81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CC453C3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8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8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8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8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4C48A8" w14:paraId="45CE6C94" w14:textId="77777777">
        <w:trPr>
          <w:trHeight w:hRule="exact" w:val="4172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847EC" w14:textId="77777777" w:rsidR="00D95533" w:rsidRPr="00C12696" w:rsidRDefault="008E7CA9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C0B6A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EDAD2" w14:textId="77777777" w:rsidR="00D95533" w:rsidRPr="00E35362" w:rsidRDefault="008E7CA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D60B1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314D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E3017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BD6855" w14:textId="77777777" w:rsidR="00D95533" w:rsidRPr="00C12696" w:rsidRDefault="008E7CA9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сопоставление их с изученными геометрическими формами;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площади и способах её нахождения; Формулирование и проверка истинности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утверждений о значениях геометрических величин; Учебный диалог: различение, называние фигур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(прямой угол); геометрических величин (периметр, площадь);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геометрических фигурах и их моделях в окружающем;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классификацию геометрических фигур по одному-двум основаниям;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деятельности;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размеров в окружающем и на чертеже на глаз и с помощью измерительных приборов;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8872E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6C4C1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88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53F7002C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8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9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9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9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1B284661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7320BE31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4" w:right="640" w:bottom="88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A2D5E87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4C48A8" w14:paraId="23B15AA3" w14:textId="77777777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03D48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BBDA3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Конструирование: разбиение фигуры на прямоугольники (квадраты), составление фигур из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прямоугольников/квадратов.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6DED2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EF88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03B0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4CD5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54D22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сопоставление их с изученными геометрическими формами;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Конструирование, изображение фигур, имеющих ось симметрии; построение окружности заданного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радиуса с помощью циркуля;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геометрических фигурах и их моделях в окружающем;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размеров в окружающем и на чертеже на глаз и с помощью измерительных приборов;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CC760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Зачет;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9864A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95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41D1AB9C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9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9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19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0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4C48A8" w14:paraId="1C3DAFEB" w14:textId="77777777">
        <w:trPr>
          <w:trHeight w:hRule="exact" w:val="36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EE652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6C018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Периметр, площадь фигуры, составленной из  двух-трёх прямоугольников (квадратов)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40634" w14:textId="77777777" w:rsidR="00D95533" w:rsidRPr="00E3536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6EB62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FF2E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5785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71400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площади и способах её нахождения; Упражнения: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нахождение площади фигуры, составленной из прямоугольников (квадратов),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сравнение однородных величин, использование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свойств прямоугольника и квадрата для решения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различение, называние фигур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(прямой угол); геометрических величин (периметр, площадь);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деятельности;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170EC7" w14:textId="77777777" w:rsidR="00D95533" w:rsidRPr="00C12696" w:rsidRDefault="008E7CA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ECCC6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02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F2291BB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0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0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0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0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22A27668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27CF4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0410E" w14:textId="77777777" w:rsidR="00D95533" w:rsidRPr="00E3536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C9A9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5818B005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5436E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6.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Математическая информация</w:t>
            </w:r>
          </w:p>
        </w:tc>
      </w:tr>
      <w:tr w:rsidR="00D95533" w:rsidRPr="004C48A8" w14:paraId="68FD1CEE" w14:textId="77777777">
        <w:trPr>
          <w:trHeight w:hRule="exact" w:val="23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5A095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E5C22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Работа с утверждениями: конструирование, проверка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истинности; составление и проверка логических рассуждений при решении задач. 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Примеры и контрпримеры.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713C52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409E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DB7EB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57EA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87CB2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комментирование с использованием математической терминологии; Математическая характеристика предлагаемой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житейской ситуации;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вопросов для поиска числовых характеристик, математических отношений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зависимостей (последовательность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продолжительность событий, положение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пространстве, формы и размеры);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4A310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073F5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09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5ED3AFF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1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1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1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1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514BBD90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61B414C1" w14:textId="77777777" w:rsidR="00D95533" w:rsidRPr="00C12696" w:rsidRDefault="00D95533">
      <w:pPr>
        <w:rPr>
          <w:rFonts w:ascii="Times New Roman" w:hAnsi="Times New Roman" w:cs="Times New Roman"/>
          <w:lang w:val="ru-RU"/>
        </w:rPr>
        <w:sectPr w:rsidR="00D95533" w:rsidRPr="00C12696">
          <w:pgSz w:w="16840" w:h="11900"/>
          <w:pgMar w:top="284" w:right="640" w:bottom="97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48D08FA" w14:textId="77777777" w:rsidR="00D95533" w:rsidRPr="00C12696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4C48A8" w14:paraId="16726B6B" w14:textId="77777777">
        <w:trPr>
          <w:trHeight w:hRule="exact" w:val="36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9E48FE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320DF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Данные о реальных процессах и явлениях окружающего мира, представленные на столбчатых диаграммах, схемах,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таблицах, текстах.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0FABB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FAB2E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6D5FB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ABE8F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4D2A1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вопросов для поиска числовых характеристик, математических отношений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зависимостей (последовательность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продолжительность событий, положение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пространстве, формы и размеры);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оформление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математической записи. Представление информации в предложенной или самостоятельно выбранной форме. Установление истинности заданных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самостоятельно составленных утверждений;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простейших шкал и измерительных приборов.;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чтение, представление,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вывода относительно данных,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представленных в табличной форме (на диаграмме, схеме, другой модели);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112DF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DF18A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16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D4836FD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1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1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2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2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4C48A8" w14:paraId="584E6E07" w14:textId="77777777">
        <w:trPr>
          <w:trHeight w:hRule="exact" w:val="169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FA3BD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96885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436"/>
              <w:jc w:val="both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Сбор математических данных о  заданном объекте (числе, величине, геометрической фигуре). 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Поиск информации в справочной литературе, сети Интернет.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B8E81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16E30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12AA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F67E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2953C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группах: обсуждение ситуаций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использования примеров и контрпримеров;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сбора данных о заданном объекте (числе, величине, геометрической фигуре);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Применение правил безопасной работы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электронными источниками информации;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40A19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418C0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23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F367C61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2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2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2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2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42C7353F" w14:textId="77777777" w:rsidTr="00957585">
        <w:trPr>
          <w:trHeight w:hRule="exact" w:val="178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DFE5BF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DBD1B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Запись информации в  предложенной таблице, на  столбчатой диаграмме.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CA427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242D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BD1D4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D9F0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B011F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оформление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математической записи. Представление информации в предложенной или самостоятельно выбранной форме. Установление истинности заданных 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самостоятельно составленных утверждений;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6EEFB" w14:textId="77777777" w:rsidR="00D95533" w:rsidRPr="00C12696" w:rsidRDefault="008E7CA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B0299" w14:textId="77777777" w:rsidR="00957585" w:rsidRPr="00F27BA7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30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7FDFAB9A" w14:textId="77777777" w:rsidR="00D95533" w:rsidRPr="00F27BA7" w:rsidRDefault="004C48A8" w:rsidP="00957585">
            <w:pPr>
              <w:rPr>
                <w:rFonts w:ascii="Times New Roman" w:hAnsi="Times New Roman" w:cs="Times New Roman"/>
              </w:rPr>
            </w:pPr>
            <w:hyperlink r:id="rId23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3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3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34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3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3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4C48A8" w14:paraId="26A01382" w14:textId="77777777" w:rsidTr="00957585">
        <w:trPr>
          <w:trHeight w:hRule="exact" w:val="155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5286EE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F3885" w14:textId="77777777" w:rsidR="00D95533" w:rsidRPr="00C12696" w:rsidRDefault="008E7CA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Доступные электронные средства обучения, пособия, их использование под  руководством педагога и самостоятельно.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81B0F" w14:textId="77777777" w:rsidR="00D95533" w:rsidRPr="00E35362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2F900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733DE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D8E5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A460C" w14:textId="77777777" w:rsidR="00D95533" w:rsidRPr="00C12696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учебные задачи с точными и приближёнными данными, доступными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электронными средствами обучения, пособиями; Применение правил безопасной работы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электронными источниками информации;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DF4CD" w14:textId="77777777" w:rsidR="00D95533" w:rsidRPr="00C12696" w:rsidRDefault="008E7CA9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Тестирование;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55064" w14:textId="77777777" w:rsidR="00957585" w:rsidRPr="00C12696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37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2D9BFCD" w14:textId="77777777" w:rsidR="00D95533" w:rsidRPr="00C12696" w:rsidRDefault="004C48A8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3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3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41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2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C12696">
              <w:rPr>
                <w:rFonts w:ascii="Times New Roman" w:hAnsi="Times New Roman" w:cs="Times New Roman"/>
                <w:lang w:val="ru-RU"/>
              </w:rPr>
              <w:br/>
            </w:r>
            <w:hyperlink r:id="rId243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C12696" w14:paraId="1EA1C39A" w14:textId="77777777" w:rsidTr="00957585">
        <w:trPr>
          <w:trHeight w:hRule="exact" w:val="169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93BC4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6AA5D" w14:textId="77777777" w:rsidR="00D95533" w:rsidRPr="00C12696" w:rsidRDefault="008E7CA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Правила безопасной работы с  электронными источниками информации.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929BAA" w14:textId="77777777" w:rsidR="00D95533" w:rsidRPr="00E35362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A6F3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8B1F9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06B02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6057D" w14:textId="77777777" w:rsidR="00D95533" w:rsidRPr="00C12696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Применение правил безопасной работы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электронными источниками информации;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решение комбинаторных и логических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D7D7B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38EE8" w14:textId="77777777" w:rsidR="00957585" w:rsidRPr="00F27BA7" w:rsidRDefault="004C48A8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44" w:tgtFrame="_blank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5A3E2F19" w14:textId="77777777" w:rsidR="00D95533" w:rsidRPr="00F27BA7" w:rsidRDefault="004C48A8" w:rsidP="00957585">
            <w:pPr>
              <w:rPr>
                <w:rFonts w:ascii="Times New Roman" w:hAnsi="Times New Roman" w:cs="Times New Roman"/>
              </w:rPr>
            </w:pPr>
            <w:hyperlink r:id="rId245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46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47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48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49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957585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F27BA7">
              <w:rPr>
                <w:rFonts w:ascii="Times New Roman" w:hAnsi="Times New Roman" w:cs="Times New Roman"/>
              </w:rPr>
              <w:br/>
            </w:r>
            <w:hyperlink r:id="rId250" w:history="1"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957585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3ED9A58A" w14:textId="77777777" w:rsidR="00D95533" w:rsidRPr="00F27BA7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3EB07A9F" w14:textId="77777777" w:rsidR="00D95533" w:rsidRPr="00F27BA7" w:rsidRDefault="00D95533">
      <w:pPr>
        <w:rPr>
          <w:rFonts w:ascii="Times New Roman" w:hAnsi="Times New Roman" w:cs="Times New Roman"/>
        </w:rPr>
        <w:sectPr w:rsidR="00D95533" w:rsidRPr="00F27BA7">
          <w:pgSz w:w="16840" w:h="11900"/>
          <w:pgMar w:top="284" w:right="640" w:bottom="85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35CF749" w14:textId="77777777" w:rsidR="00D95533" w:rsidRPr="00F27BA7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C12696" w14:paraId="64A65BFC" w14:textId="77777777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8776F8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EC04ED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Алгоритмы для решения учебных и практических задач.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85C340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04F3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B7FB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06D8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75F51" w14:textId="77777777" w:rsidR="00D95533" w:rsidRPr="00C12696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простейших шкал и измерительных приборов.;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«Применение алгоритмов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учебных и практических ситуациях»;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чтение, представление,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вывода относительно данных,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представленных в табличной форме (на диаграмме, схеме, другой модели);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расчётных, простых комбинаторных и логических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решение комбинаторных и логических задач;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05688" w14:textId="77777777" w:rsidR="00D95533" w:rsidRPr="00C12696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46A69" w14:textId="77777777" w:rsidR="008E7CA9" w:rsidRPr="00F27BA7" w:rsidRDefault="004C48A8" w:rsidP="008E7CA9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51" w:tgtFrame="_blank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04B3112B" w14:textId="77777777" w:rsidR="00D95533" w:rsidRPr="00F27BA7" w:rsidRDefault="004C48A8" w:rsidP="008E7CA9">
            <w:pPr>
              <w:rPr>
                <w:rFonts w:ascii="Times New Roman" w:hAnsi="Times New Roman" w:cs="Times New Roman"/>
              </w:rPr>
            </w:pPr>
            <w:hyperlink r:id="rId252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8E7CA9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8E7CA9" w:rsidRPr="00F27BA7">
              <w:rPr>
                <w:rFonts w:ascii="Times New Roman" w:hAnsi="Times New Roman" w:cs="Times New Roman"/>
              </w:rPr>
              <w:br/>
            </w:r>
            <w:hyperlink r:id="rId253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8E7CA9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54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8E7CA9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8E7CA9" w:rsidRPr="00F27BA7">
              <w:rPr>
                <w:rFonts w:ascii="Times New Roman" w:hAnsi="Times New Roman" w:cs="Times New Roman"/>
              </w:rPr>
              <w:br/>
            </w:r>
            <w:hyperlink r:id="rId255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8E7CA9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56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8E7CA9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8E7CA9" w:rsidRPr="00F27BA7">
              <w:rPr>
                <w:rFonts w:ascii="Times New Roman" w:hAnsi="Times New Roman" w:cs="Times New Roman"/>
              </w:rPr>
              <w:br/>
            </w:r>
            <w:hyperlink r:id="rId257" w:history="1"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8E7CA9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8E7CA9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D95533" w:rsidRPr="00C12696" w14:paraId="49B470D1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23C9AE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D1112" w14:textId="77777777" w:rsidR="00D95533" w:rsidRPr="00C4553E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4B8DA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3180FB76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8D1CD" w14:textId="77777777" w:rsidR="00D95533" w:rsidRPr="00C12696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57114" w14:textId="77777777" w:rsidR="00D95533" w:rsidRPr="00A33F99" w:rsidRDefault="00A33F9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FCA4F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C12696" w14:paraId="653BA805" w14:textId="77777777">
        <w:trPr>
          <w:trHeight w:hRule="exact" w:val="32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BB1A3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A96E6" w14:textId="77777777" w:rsidR="00D95533" w:rsidRPr="00C12696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136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1BE9D7" w14:textId="77777777" w:rsidR="00D95533" w:rsidRPr="00536EB1" w:rsidRDefault="00536EB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E6D9B7" w14:textId="77777777" w:rsidR="00D95533" w:rsidRPr="00536EB1" w:rsidRDefault="00536EB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8</w:t>
            </w:r>
          </w:p>
        </w:tc>
        <w:tc>
          <w:tcPr>
            <w:tcW w:w="7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AF7A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</w:tbl>
    <w:p w14:paraId="3CA9A64D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535DB3AF" w14:textId="77777777" w:rsidR="00D95533" w:rsidRPr="00C12696" w:rsidRDefault="00D95533">
      <w:pPr>
        <w:rPr>
          <w:rFonts w:ascii="Times New Roman" w:hAnsi="Times New Roman" w:cs="Times New Roman"/>
        </w:rPr>
        <w:sectPr w:rsidR="00D95533" w:rsidRPr="00C12696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CC32700" w14:textId="77777777" w:rsidR="00D95533" w:rsidRPr="00C12696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</w:rPr>
      </w:pPr>
    </w:p>
    <w:p w14:paraId="75BC1073" w14:textId="77777777" w:rsidR="00D95533" w:rsidRPr="00C12696" w:rsidRDefault="008E7CA9">
      <w:pPr>
        <w:autoSpaceDE w:val="0"/>
        <w:autoSpaceDN w:val="0"/>
        <w:spacing w:after="314" w:line="230" w:lineRule="auto"/>
        <w:rPr>
          <w:rFonts w:ascii="Times New Roman" w:hAnsi="Times New Roman" w:cs="Times New Roman"/>
        </w:rPr>
      </w:pPr>
      <w:r w:rsidRPr="00C12696">
        <w:rPr>
          <w:rFonts w:ascii="Times New Roman" w:eastAsia="Times New Roman" w:hAnsi="Times New Roman" w:cs="Times New Roman"/>
          <w:b/>
          <w:color w:val="000000"/>
          <w:w w:val="98"/>
          <w:sz w:val="24"/>
        </w:rPr>
        <w:t xml:space="preserve">ПОУРОЧНОЕ ПЛАНИРОВАНИЕ </w:t>
      </w:r>
    </w:p>
    <w:tbl>
      <w:tblPr>
        <w:tblW w:w="10773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850"/>
        <w:gridCol w:w="1134"/>
        <w:gridCol w:w="1418"/>
        <w:gridCol w:w="1134"/>
        <w:gridCol w:w="1984"/>
      </w:tblGrid>
      <w:tr w:rsidR="00D95533" w:rsidRPr="00C12696" w14:paraId="5302608D" w14:textId="77777777" w:rsidTr="00B006D0">
        <w:trPr>
          <w:trHeight w:hRule="exact" w:val="48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009BB" w14:textId="77777777" w:rsidR="00D95533" w:rsidRPr="00C12696" w:rsidRDefault="008E7CA9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№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231D0" w14:textId="77777777" w:rsidR="00D95533" w:rsidRPr="00C12696" w:rsidRDefault="008E7CA9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Тема урока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0DBB1A" w14:textId="77777777" w:rsidR="00D95533" w:rsidRPr="00C12696" w:rsidRDefault="008E7CA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F9350" w14:textId="77777777" w:rsidR="00D95533" w:rsidRPr="00C12696" w:rsidRDefault="008E7CA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 xml:space="preserve">Дата </w:t>
            </w:r>
            <w:r w:rsidRPr="00C12696">
              <w:rPr>
                <w:rFonts w:ascii="Times New Roman" w:hAnsi="Times New Roman" w:cs="Times New Roman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изучения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326C0" w14:textId="77777777" w:rsidR="00D95533" w:rsidRPr="00C12696" w:rsidRDefault="008E7CA9">
            <w:pPr>
              <w:autoSpaceDE w:val="0"/>
              <w:autoSpaceDN w:val="0"/>
              <w:spacing w:before="96" w:after="0" w:line="262" w:lineRule="auto"/>
              <w:ind w:left="72" w:right="144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Виды, формы контроля</w:t>
            </w:r>
          </w:p>
        </w:tc>
      </w:tr>
      <w:tr w:rsidR="00D95533" w:rsidRPr="00C12696" w14:paraId="0263E792" w14:textId="77777777" w:rsidTr="00B006D0">
        <w:trPr>
          <w:trHeight w:hRule="exact" w:val="105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EE208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1A76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DD446" w14:textId="77777777" w:rsidR="00D95533" w:rsidRPr="00C12696" w:rsidRDefault="008E7CA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7525C6" w14:textId="6B55ABA0" w:rsidR="00D95533" w:rsidRPr="00A865FA" w:rsidRDefault="0093083E" w:rsidP="008A0527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т</w:t>
            </w:r>
            <w:r w:rsidR="008A0527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екущий</w:t>
            </w:r>
            <w:commentRangeStart w:id="1"/>
            <w:r w:rsidR="00A1641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 xml:space="preserve"> </w:t>
            </w:r>
            <w:r w:rsidR="00A865FA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контроль</w:t>
            </w:r>
            <w:commentRangeEnd w:id="1"/>
            <w:r w:rsidR="00A92BDB">
              <w:rPr>
                <w:rStyle w:val="aff9"/>
              </w:rPr>
              <w:commentReference w:id="1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6D414" w14:textId="77777777" w:rsidR="00D95533" w:rsidRPr="00C12696" w:rsidRDefault="008E7CA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D11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3B2C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921827" w:rsidRPr="00C12696" w14:paraId="4E334E35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84AF" w14:textId="77777777" w:rsidR="00921827" w:rsidRPr="00C12696" w:rsidRDefault="00921827" w:rsidP="003B1BC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3B5" w14:textId="77777777" w:rsidR="00921827" w:rsidRPr="00C12696" w:rsidRDefault="007F54C6" w:rsidP="007F54C6">
            <w:pPr>
              <w:rPr>
                <w:rFonts w:ascii="Times New Roman" w:hAnsi="Times New Roman" w:cs="Times New Roman"/>
                <w:lang w:val="ru-RU"/>
              </w:rPr>
            </w:pPr>
            <w:commentRangeStart w:id="2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Повторение. Нумерация. Счет предметов. Разряды.</w:t>
            </w:r>
            <w:commentRangeEnd w:id="2"/>
            <w:r w:rsidR="002E4912">
              <w:rPr>
                <w:rStyle w:val="aff9"/>
              </w:rPr>
              <w:commentReference w:id="2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2C0F9" w14:textId="77777777" w:rsidR="00921827" w:rsidRPr="00C12696" w:rsidRDefault="00CF2EE3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1EF77" w14:textId="77777777" w:rsidR="00921827" w:rsidRPr="00C12696" w:rsidRDefault="00921827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BC8E5D" w14:textId="77777777" w:rsidR="00921827" w:rsidRPr="00C12696" w:rsidRDefault="00921827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E2901" w14:textId="77777777" w:rsidR="00921827" w:rsidRPr="00C12696" w:rsidRDefault="00921827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4962" w14:textId="77777777" w:rsidR="00945425" w:rsidRDefault="00945425" w:rsidP="00921827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  <w:p w14:paraId="6967CD13" w14:textId="77777777" w:rsidR="00921827" w:rsidRPr="00C12696" w:rsidRDefault="00A33F99" w:rsidP="00921827">
            <w:pPr>
              <w:rPr>
                <w:rFonts w:ascii="Times New Roman" w:hAnsi="Times New Roman" w:cs="Times New Roman"/>
                <w:lang w:val="ru-RU"/>
              </w:rPr>
            </w:pPr>
            <w:commentRangeStart w:id="3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  <w:commentRangeEnd w:id="3"/>
            <w:r w:rsidR="00945425">
              <w:rPr>
                <w:rStyle w:val="aff9"/>
              </w:rPr>
              <w:commentReference w:id="3"/>
            </w:r>
            <w:r w:rsidR="00921827" w:rsidRPr="00C12696">
              <w:rPr>
                <w:rFonts w:ascii="Times New Roman" w:hAnsi="Times New Roman" w:cs="Times New Roman"/>
                <w:lang w:val="ru-RU"/>
              </w:rPr>
              <w:br/>
            </w:r>
            <w:r w:rsidR="00921827" w:rsidRPr="00C12696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A33F99" w:rsidRPr="00C12696" w14:paraId="3BA0B02B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2E35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70C3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4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Порядок действий в числовых выражениях. </w:t>
            </w:r>
            <w:commentRangeEnd w:id="4"/>
            <w:r w:rsidR="002E4912">
              <w:rPr>
                <w:rStyle w:val="aff9"/>
              </w:rPr>
              <w:commentReference w:id="4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3A396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7748F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F4BDE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6D26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E1B0D" w14:textId="77777777" w:rsidR="00A33F99" w:rsidRDefault="00A33F99" w:rsidP="00A33F99">
            <w:r w:rsidRPr="00312E4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38484E3D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33192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809D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"/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Сложение нескольких слагаемых</w:t>
            </w:r>
            <w:commentRangeEnd w:id="5"/>
            <w:r w:rsidR="002E4912">
              <w:rPr>
                <w:rStyle w:val="aff9"/>
              </w:rPr>
              <w:commentReference w:id="5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FC0F4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A3A24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54754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2998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A262" w14:textId="77777777" w:rsidR="00A33F99" w:rsidRDefault="00A33F99" w:rsidP="00A33F99">
            <w:r w:rsidRPr="00312E4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40B07513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3C52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FE89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commentRangeStart w:id="6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Алгоритм письменного вычитания трёхзначных чисел</w:t>
            </w:r>
            <w:commentRangeEnd w:id="6"/>
            <w:r w:rsidR="002E4912">
              <w:rPr>
                <w:rStyle w:val="aff9"/>
              </w:rPr>
              <w:commentReference w:id="6"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DCB6D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1DF9A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BE9F7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8C77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5BA4" w14:textId="77777777" w:rsidR="00A33F99" w:rsidRDefault="00A33F99" w:rsidP="00A33F99">
            <w:r w:rsidRPr="00312E4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68A65387" w14:textId="77777777" w:rsidTr="00B006D0">
        <w:trPr>
          <w:trHeight w:hRule="exact" w:val="14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3337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B29A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умножение трехзначного числа на однозначное. Свойства умножения.</w:t>
            </w:r>
            <w:commentRangeEnd w:id="7"/>
            <w:r w:rsidR="002E4912">
              <w:rPr>
                <w:rStyle w:val="aff9"/>
              </w:rPr>
              <w:commentReference w:id="7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D8DD2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67CE5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B21B3B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B8F8F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34B8" w14:textId="77777777" w:rsidR="00A33F99" w:rsidRDefault="00A33F99" w:rsidP="00A33F99">
            <w:r w:rsidRPr="00312E4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2CC9433C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F5655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D11F" w14:textId="17BA2D9F" w:rsidR="00A33F99" w:rsidRPr="00C12696" w:rsidRDefault="002E4912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Алгоритм </w:t>
            </w:r>
            <w:commentRangeStart w:id="8"/>
            <w:r w:rsidR="00A33F99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письменного деления трехзначных чисел на однозначные.</w:t>
            </w:r>
            <w:commentRangeEnd w:id="8"/>
            <w:r>
              <w:rPr>
                <w:rStyle w:val="aff9"/>
              </w:rPr>
              <w:commentReference w:id="8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066EBA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28E97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51976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B636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F023" w14:textId="77777777" w:rsidR="00A33F99" w:rsidRDefault="00A33F99" w:rsidP="00A33F99">
            <w:r w:rsidRPr="00E43AA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2E4912" w:rsidRPr="00C12696" w14:paraId="184D96E1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088C" w14:textId="77777777" w:rsidR="002E4912" w:rsidRPr="00C12696" w:rsidRDefault="002E4912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C039" w14:textId="24408D68" w:rsidR="002E4912" w:rsidRPr="00C12696" w:rsidRDefault="002E4912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9"/>
            <w:r w:rsidRPr="002E49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Приёмы письменного деления</w:t>
            </w:r>
            <w:commentRangeEnd w:id="9"/>
            <w:r>
              <w:rPr>
                <w:rStyle w:val="aff9"/>
              </w:rPr>
              <w:commentReference w:id="9"/>
            </w:r>
            <w:r w:rsidRPr="002E49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50A9E" w14:textId="77777777" w:rsidR="002E4912" w:rsidRPr="00C12696" w:rsidRDefault="002E4912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54D46" w14:textId="77777777" w:rsidR="002E4912" w:rsidRPr="00C12696" w:rsidRDefault="002E4912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27CA0" w14:textId="77777777" w:rsidR="002E4912" w:rsidRPr="00C12696" w:rsidRDefault="002E4912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EC40" w14:textId="77777777" w:rsidR="002E4912" w:rsidRPr="00C12696" w:rsidRDefault="002E4912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4331" w14:textId="77777777" w:rsidR="002E4912" w:rsidRPr="00E43AA6" w:rsidRDefault="002E4912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A33F99" w:rsidRPr="00C12696" w14:paraId="76B44847" w14:textId="77777777" w:rsidTr="00B006D0">
        <w:trPr>
          <w:trHeight w:hRule="exact" w:val="18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2A71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FC20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Данные о реальных процессах и явлениях окружающего мира, представленные на столбчатых диаграммах</w:t>
            </w:r>
          </w:p>
          <w:p w14:paraId="01AA57FB" w14:textId="77777777" w:rsidR="00A33F99" w:rsidRPr="00C12696" w:rsidRDefault="00A33F99" w:rsidP="00A33F99">
            <w:pPr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DF180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26B9FA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9A894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F9E0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E47B" w14:textId="77777777" w:rsidR="00A33F99" w:rsidRDefault="00A33F99" w:rsidP="00A33F99">
            <w:r w:rsidRPr="00E43AA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CF2EE3" w:rsidRPr="00A16412" w14:paraId="379C59C4" w14:textId="77777777" w:rsidTr="00B006D0">
        <w:trPr>
          <w:trHeight w:hRule="exact" w:val="9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C6E6" w14:textId="77777777" w:rsidR="00CF2EE3" w:rsidRPr="00C12696" w:rsidRDefault="00CF2EE3" w:rsidP="003B1BC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502D" w14:textId="77777777" w:rsidR="00CF2EE3" w:rsidRPr="00C12696" w:rsidRDefault="009508BD" w:rsidP="00CF2EE3">
            <w:pPr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commentRangeStart w:id="10"/>
            <w:r w:rsidRPr="00C12696">
              <w:rPr>
                <w:rFonts w:ascii="Times New Roman" w:eastAsia="Times New Roman" w:hAnsi="Times New Roman" w:cs="Times New Roman"/>
                <w:b/>
                <w:w w:val="98"/>
                <w:sz w:val="24"/>
                <w:lang w:val="ru-RU"/>
              </w:rPr>
              <w:t xml:space="preserve"> Стартовая диагностическая работа</w:t>
            </w:r>
            <w:commentRangeEnd w:id="10"/>
            <w:r w:rsidR="00B006D0">
              <w:rPr>
                <w:rStyle w:val="aff9"/>
              </w:rPr>
              <w:commentReference w:id="10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CBA79" w14:textId="77777777" w:rsidR="00CF2EE3" w:rsidRPr="00C12696" w:rsidRDefault="00044476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A6BA0" w14:textId="77777777" w:rsidR="00CF2EE3" w:rsidRPr="00C12696" w:rsidRDefault="00CF2EE3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FD7C2" w14:textId="77777777" w:rsidR="00CF2EE3" w:rsidRPr="00C12696" w:rsidRDefault="00CF2EE3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4E00E" w14:textId="77777777" w:rsidR="00CF2EE3" w:rsidRPr="00C12696" w:rsidRDefault="00CF2EE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43DD" w14:textId="77777777" w:rsidR="00CF2EE3" w:rsidRPr="00C12696" w:rsidRDefault="00B006D0" w:rsidP="00B006D0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Диагностическая работа</w:t>
            </w:r>
            <w:r w:rsidR="009508BD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;</w:t>
            </w:r>
          </w:p>
        </w:tc>
      </w:tr>
      <w:tr w:rsidR="00A33F99" w:rsidRPr="00C12696" w14:paraId="7F1448C1" w14:textId="77777777" w:rsidTr="00B006D0">
        <w:trPr>
          <w:trHeight w:hRule="exact" w:val="12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C7E03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3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AE958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2" w:right="432"/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commentRangeStart w:id="11"/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Числа в пределах миллиона: чтение, запись</w:t>
            </w:r>
            <w:commentRangeEnd w:id="11"/>
            <w:r w:rsidR="00114A41">
              <w:rPr>
                <w:rStyle w:val="aff9"/>
              </w:rPr>
              <w:commentReference w:id="11"/>
            </w:r>
          </w:p>
          <w:p w14:paraId="0406ADEA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A8E6D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46A9B7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99B36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43643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D2ABC3" w14:textId="77777777" w:rsidR="00A33F99" w:rsidRDefault="00A33F99" w:rsidP="00A33F99">
            <w:r w:rsidRPr="00E0305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5198E5AD" w14:textId="77777777" w:rsidTr="00B006D0">
        <w:trPr>
          <w:trHeight w:hRule="exact" w:val="11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80A20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E94AC3" w14:textId="77777777" w:rsidR="00A33F99" w:rsidRPr="00C12696" w:rsidRDefault="00A33F99" w:rsidP="00A33F99">
            <w:pPr>
              <w:autoSpaceDE w:val="0"/>
              <w:autoSpaceDN w:val="0"/>
              <w:spacing w:before="70" w:after="0" w:line="271" w:lineRule="auto"/>
              <w:ind w:left="72" w:right="144"/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commentRangeStart w:id="12"/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 xml:space="preserve">Изменение значения цифры в зависимости от её места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записи числа</w:t>
            </w:r>
            <w:commentRangeEnd w:id="12"/>
            <w:r w:rsidR="00114A41">
              <w:rPr>
                <w:rStyle w:val="aff9"/>
              </w:rPr>
              <w:commentReference w:id="12"/>
            </w:r>
          </w:p>
          <w:p w14:paraId="18E5EC37" w14:textId="77777777" w:rsidR="00A33F99" w:rsidRPr="00C12696" w:rsidRDefault="00A33F99" w:rsidP="00A33F99">
            <w:pPr>
              <w:autoSpaceDE w:val="0"/>
              <w:autoSpaceDN w:val="0"/>
              <w:spacing w:before="70" w:after="0" w:line="271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3B77F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361D8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D8C16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40221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29988" w14:textId="77777777" w:rsidR="00A33F99" w:rsidRDefault="00A33F99" w:rsidP="00A33F99">
            <w:r w:rsidRPr="00E0305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26D19E5C" w14:textId="77777777" w:rsidTr="00B006D0">
        <w:trPr>
          <w:trHeight w:hRule="exact" w:val="18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FED92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39DE12" w14:textId="427CC6B5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commentRangeStart w:id="13"/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 xml:space="preserve">Числа в пределах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 xml:space="preserve">миллиона: поразрядное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сравнение. Представление многозначного числа в виде суммы разрядных слагаемых</w:t>
            </w:r>
            <w:commentRangeEnd w:id="13"/>
            <w:r w:rsidR="00114A41">
              <w:rPr>
                <w:rStyle w:val="aff9"/>
              </w:rPr>
              <w:commentReference w:id="13"/>
            </w:r>
          </w:p>
          <w:p w14:paraId="18091EE6" w14:textId="77777777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eastAsia="Times New Roman" w:hAnsi="Times New Roman" w:cs="Times New Roman"/>
                <w:color w:val="FF0000"/>
                <w:w w:val="98"/>
                <w:sz w:val="24"/>
                <w:lang w:val="ru-RU"/>
              </w:rPr>
            </w:pPr>
          </w:p>
          <w:p w14:paraId="30F32689" w14:textId="77777777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A2C75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88AC7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0BAF3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0E122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99B8E" w14:textId="77777777" w:rsidR="00A33F99" w:rsidRDefault="00A33F99" w:rsidP="00A33F99">
            <w:r w:rsidRPr="0042332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650EDBDD" w14:textId="77777777" w:rsidTr="00B006D0">
        <w:trPr>
          <w:trHeight w:hRule="exact" w:val="18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4E7FE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4DA70" w14:textId="77777777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14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Числа. Числа в пределах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миллиона: поразрядное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сравнение. Выделение в числе общего количества единиц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любого разряда</w:t>
            </w:r>
            <w:commentRangeEnd w:id="14"/>
            <w:r w:rsidR="00822466">
              <w:rPr>
                <w:rStyle w:val="aff9"/>
              </w:rPr>
              <w:commentReference w:id="14"/>
            </w:r>
          </w:p>
          <w:p w14:paraId="63ACA206" w14:textId="77777777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  <w:p w14:paraId="70D0A7E1" w14:textId="77777777" w:rsidR="00A33F99" w:rsidRPr="00C12696" w:rsidRDefault="00A33F99" w:rsidP="00A33F99">
            <w:pPr>
              <w:autoSpaceDE w:val="0"/>
              <w:autoSpaceDN w:val="0"/>
              <w:spacing w:before="96" w:after="0" w:line="281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C55708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87DCA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E647A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1A212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348DB" w14:textId="77777777" w:rsidR="00A33F99" w:rsidRDefault="00A33F99" w:rsidP="00A33F99">
            <w:r w:rsidRPr="0042332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1E9C1B5E" w14:textId="77777777" w:rsidTr="00822466">
        <w:trPr>
          <w:trHeight w:hRule="exact" w:val="17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5931E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9939C" w14:textId="77777777" w:rsidR="00A33F99" w:rsidRPr="00C12696" w:rsidRDefault="00A33F99" w:rsidP="00A33F9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15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Числа. Числа в пределах миллиона: поразрядное сравнение</w:t>
            </w:r>
            <w:commentRangeEnd w:id="15"/>
            <w:r w:rsidR="00114A41">
              <w:rPr>
                <w:rStyle w:val="aff9"/>
              </w:rPr>
              <w:commentReference w:id="15"/>
            </w:r>
          </w:p>
          <w:p w14:paraId="5E607381" w14:textId="77777777" w:rsidR="00A33F99" w:rsidRPr="00C12696" w:rsidRDefault="00A33F99" w:rsidP="00A33F9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  <w:p w14:paraId="353BFFAB" w14:textId="77777777" w:rsidR="00A33F99" w:rsidRPr="00C12696" w:rsidRDefault="00A33F99" w:rsidP="00A33F9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C1ADC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2F5EAA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F5315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336BB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75F33" w14:textId="77777777" w:rsidR="00A33F99" w:rsidRDefault="00A33F99" w:rsidP="00A33F99">
            <w:r w:rsidRPr="00FD7B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5A569C3C" w14:textId="77777777" w:rsidTr="00B006D0">
        <w:trPr>
          <w:trHeight w:hRule="exact" w:val="1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2B818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D4D7A" w14:textId="77777777" w:rsidR="00A33F99" w:rsidRPr="00B71639" w:rsidRDefault="00A33F99" w:rsidP="00A33F99">
            <w:pPr>
              <w:autoSpaceDE w:val="0"/>
              <w:autoSpaceDN w:val="0"/>
              <w:spacing w:before="96" w:after="0" w:line="262" w:lineRule="auto"/>
              <w:ind w:right="576"/>
              <w:jc w:val="center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16"/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Числа. Числа в пределах миллиона: упорядочение</w:t>
            </w:r>
            <w:commentRangeEnd w:id="16"/>
            <w:r w:rsidR="00B71639" w:rsidRPr="00B71639">
              <w:rPr>
                <w:rStyle w:val="aff9"/>
                <w:color w:val="0070C0"/>
              </w:rPr>
              <w:commentReference w:id="16"/>
            </w:r>
          </w:p>
          <w:p w14:paraId="2DC23C94" w14:textId="0891BDF1" w:rsidR="00A33F99" w:rsidRPr="00B71639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0F9ACBE4" w14:textId="77777777" w:rsidR="00A33F99" w:rsidRPr="00C12696" w:rsidRDefault="00A33F99" w:rsidP="00A33F99">
            <w:pPr>
              <w:autoSpaceDE w:val="0"/>
              <w:autoSpaceDN w:val="0"/>
              <w:spacing w:before="96" w:after="0" w:line="262" w:lineRule="auto"/>
              <w:ind w:right="576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CA04D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EE85D5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9130BD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7C64F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FA416" w14:textId="77777777" w:rsidR="00A33F99" w:rsidRDefault="00A33F99" w:rsidP="00A33F99">
            <w:r w:rsidRPr="00FD7B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4404F0D0" w14:textId="77777777" w:rsidTr="00B71639">
        <w:trPr>
          <w:trHeight w:hRule="exact" w:val="19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48522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6ABED" w14:textId="77777777" w:rsidR="00A33F99" w:rsidRPr="00B71639" w:rsidRDefault="00A33F99" w:rsidP="00A33F99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17"/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Числа. Число, большее или меньшее данного числа на заданное число разрядных единиц</w:t>
            </w:r>
            <w:commentRangeEnd w:id="17"/>
            <w:r w:rsidR="00B71639" w:rsidRPr="00B71639">
              <w:rPr>
                <w:rStyle w:val="aff9"/>
                <w:color w:val="0070C0"/>
              </w:rPr>
              <w:commentReference w:id="17"/>
            </w:r>
          </w:p>
          <w:p w14:paraId="2473B6B3" w14:textId="77777777" w:rsidR="00B71639" w:rsidRPr="00B71639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7364534C" w14:textId="77777777" w:rsidR="00B71639" w:rsidRPr="00C12696" w:rsidRDefault="00B71639" w:rsidP="00A33F99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C84AA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A69EA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E0F19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60ACC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91059" w14:textId="77777777" w:rsidR="00A33F99" w:rsidRDefault="00A33F99" w:rsidP="00A33F99">
            <w:r w:rsidRPr="00FD7B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A865FA" w14:paraId="4E3CFB9E" w14:textId="77777777" w:rsidTr="00B71639">
        <w:trPr>
          <w:trHeight w:hRule="exact" w:val="18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7242C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BC079" w14:textId="77777777" w:rsidR="00A33F99" w:rsidRPr="00B71639" w:rsidRDefault="00A33F99" w:rsidP="00A33F99">
            <w:pPr>
              <w:autoSpaceDE w:val="0"/>
              <w:autoSpaceDN w:val="0"/>
              <w:spacing w:before="96" w:after="0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18"/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Числа. Число, большее или </w:t>
            </w:r>
            <w:r w:rsidRPr="00B71639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меньшее данного числа в </w:t>
            </w:r>
            <w:r w:rsidRPr="00B71639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заданное число раз разрядных единиц</w:t>
            </w:r>
            <w:commentRangeEnd w:id="18"/>
            <w:r w:rsidR="00B71639" w:rsidRPr="00B71639">
              <w:rPr>
                <w:rStyle w:val="aff9"/>
                <w:color w:val="0070C0"/>
              </w:rPr>
              <w:commentReference w:id="18"/>
            </w:r>
          </w:p>
          <w:p w14:paraId="60E3D439" w14:textId="77777777" w:rsidR="00B71639" w:rsidRPr="00B71639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1D535FD6" w14:textId="77777777" w:rsidR="00B71639" w:rsidRPr="00C12696" w:rsidRDefault="00B71639" w:rsidP="00A33F99">
            <w:pPr>
              <w:autoSpaceDE w:val="0"/>
              <w:autoSpaceDN w:val="0"/>
              <w:spacing w:before="96" w:after="0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062E5" w14:textId="77777777" w:rsidR="00A33F99" w:rsidRPr="00C12696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EAFFA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1D9EB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1ECE0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94BC7" w14:textId="77777777" w:rsidR="00A33F99" w:rsidRDefault="00A33F99" w:rsidP="00A33F99">
            <w:r w:rsidRPr="00FD7B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20767D41" w14:textId="77777777" w:rsidTr="00B71639">
        <w:trPr>
          <w:trHeight w:hRule="exact" w:val="19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DACA6" w14:textId="77777777" w:rsidR="00A33F99" w:rsidRPr="00A865FA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2F429" w14:textId="77777777" w:rsidR="00A33F99" w:rsidRPr="00B71639" w:rsidRDefault="00A33F9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19"/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Числа. Число, большее или меньшее данного числа на заданное число разрядных единиц, в заданное число раз</w:t>
            </w:r>
            <w:commentRangeEnd w:id="19"/>
            <w:r w:rsidR="00B71639" w:rsidRPr="00B71639">
              <w:rPr>
                <w:rStyle w:val="aff9"/>
                <w:color w:val="0070C0"/>
              </w:rPr>
              <w:commentReference w:id="19"/>
            </w:r>
          </w:p>
          <w:p w14:paraId="091D9DB8" w14:textId="77777777" w:rsidR="00B71639" w:rsidRPr="00B71639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1A252463" w14:textId="77777777" w:rsidR="00B71639" w:rsidRPr="00C12696" w:rsidRDefault="00B7163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1B9C4" w14:textId="77777777" w:rsidR="00A33F99" w:rsidRPr="00A865FA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A865F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058D6" w14:textId="77777777" w:rsidR="00A33F99" w:rsidRPr="00A865FA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CF245" w14:textId="77777777" w:rsidR="00A33F99" w:rsidRPr="00A865FA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70375" w14:textId="77777777" w:rsidR="00A33F99" w:rsidRPr="00A865FA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C506F" w14:textId="77777777" w:rsidR="00A33F99" w:rsidRDefault="00A33F99" w:rsidP="00A33F99">
            <w:r w:rsidRPr="00FD7B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500C3EE2" w14:textId="77777777" w:rsidTr="00B006D0">
        <w:trPr>
          <w:trHeight w:hRule="exact" w:val="14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FF2AA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D4B9D" w14:textId="6B65E4FB" w:rsidR="00B71639" w:rsidRPr="00B71639" w:rsidRDefault="00A33F99" w:rsidP="00A33F99">
            <w:pPr>
              <w:autoSpaceDE w:val="0"/>
              <w:autoSpaceDN w:val="0"/>
              <w:spacing w:before="96" w:after="0" w:line="262" w:lineRule="auto"/>
              <w:ind w:left="72" w:right="864"/>
              <w:rPr>
                <w:rFonts w:ascii="Times New Roman" w:hAnsi="Times New Roman" w:cs="Times New Roman"/>
                <w:color w:val="0070C0"/>
              </w:rPr>
            </w:pPr>
            <w:commentRangeStart w:id="20"/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</w:rPr>
              <w:t>Числа</w:t>
            </w:r>
            <w:r w:rsid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.</w:t>
            </w:r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</w:rPr>
              <w:t xml:space="preserve">. Свойства </w:t>
            </w:r>
            <w:r w:rsidRPr="00B71639">
              <w:rPr>
                <w:rFonts w:ascii="Times New Roman" w:hAnsi="Times New Roman" w:cs="Times New Roman"/>
                <w:color w:val="0070C0"/>
              </w:rPr>
              <w:br/>
            </w:r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</w:rPr>
              <w:t>многозначного числа</w:t>
            </w:r>
            <w:commentRangeEnd w:id="20"/>
            <w:r w:rsidR="00B71639" w:rsidRPr="00B71639">
              <w:rPr>
                <w:rStyle w:val="aff9"/>
                <w:color w:val="0070C0"/>
              </w:rPr>
              <w:commentReference w:id="20"/>
            </w:r>
          </w:p>
          <w:p w14:paraId="3EDF4BB0" w14:textId="77777777" w:rsidR="00B71639" w:rsidRPr="00B71639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191467D0" w14:textId="77777777" w:rsidR="00A33F99" w:rsidRPr="00B71639" w:rsidRDefault="00A33F99" w:rsidP="00B716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A7039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FF84D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56149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921A04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FCE5E5" w14:textId="77777777" w:rsidR="00A33F99" w:rsidRDefault="00A33F99" w:rsidP="00A33F99">
            <w:r w:rsidRPr="008E288C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5CE13123" w14:textId="77777777" w:rsidTr="00B006D0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D542E4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77076" w14:textId="77777777" w:rsidR="00A33F99" w:rsidRPr="00B71639" w:rsidRDefault="00A33F9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21"/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Числа. Дополнение числа до заданного круглого числа</w:t>
            </w:r>
            <w:commentRangeEnd w:id="21"/>
            <w:r w:rsidR="00B71639" w:rsidRPr="00B71639">
              <w:rPr>
                <w:rStyle w:val="aff9"/>
                <w:color w:val="0070C0"/>
              </w:rPr>
              <w:commentReference w:id="21"/>
            </w:r>
          </w:p>
          <w:p w14:paraId="76522A51" w14:textId="77777777" w:rsidR="00B71639" w:rsidRPr="00B71639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1073CFB1" w14:textId="77777777" w:rsidR="00B71639" w:rsidRPr="00C12696" w:rsidRDefault="00B7163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368E2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B7231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899EB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59739" w14:textId="77777777" w:rsidR="00A33F99" w:rsidRPr="00C12696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75127" w14:textId="77777777" w:rsidR="00A33F99" w:rsidRDefault="00A33F99" w:rsidP="00A33F99">
            <w:r w:rsidRPr="008E288C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3B1BC9" w:rsidRPr="00C12696" w14:paraId="225BDCC2" w14:textId="77777777" w:rsidTr="00B006D0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7022D" w14:textId="77777777" w:rsidR="003B1BC9" w:rsidRPr="00C12696" w:rsidRDefault="003B1BC9" w:rsidP="003B1BC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B58DB" w14:textId="77777777" w:rsidR="003B1BC9" w:rsidRPr="00C12696" w:rsidRDefault="003B1BC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Наши проекты. Числа вокруг нас.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CA19A" w14:textId="77777777" w:rsidR="003B1BC9" w:rsidRPr="00C12696" w:rsidRDefault="003B1BC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054D4" w14:textId="77777777" w:rsidR="003B1BC9" w:rsidRPr="00C12696" w:rsidRDefault="003B1BC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33896" w14:textId="77777777" w:rsidR="003B1BC9" w:rsidRPr="00C12696" w:rsidRDefault="003B1BC9">
            <w:pPr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E97B9" w14:textId="77777777" w:rsidR="003B1BC9" w:rsidRPr="00C12696" w:rsidRDefault="003B1BC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F8E1E" w14:textId="77777777" w:rsidR="003B1BC9" w:rsidRPr="00C12696" w:rsidRDefault="003B1BC9" w:rsidP="00FC7700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D93FAE" w:rsidRPr="00C12696" w14:paraId="26E8F1CF" w14:textId="77777777" w:rsidTr="00B006D0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0B95F" w14:textId="77777777" w:rsidR="00D93FAE" w:rsidRPr="00C12696" w:rsidRDefault="00D93FAE" w:rsidP="003B1BC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44283" w14:textId="77777777" w:rsidR="00D93FAE" w:rsidRPr="00C12696" w:rsidRDefault="00D93FAE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Проверочная работа №1 «Числа в пределах миллиона. Нумерация»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85CA0" w14:textId="77777777" w:rsidR="00D93FAE" w:rsidRPr="00C12696" w:rsidRDefault="00D93FAE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65970" w14:textId="77777777" w:rsidR="00D93FAE" w:rsidRPr="00C12696" w:rsidRDefault="00A865F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20C6F" w14:textId="77777777" w:rsidR="00D93FAE" w:rsidRPr="00C12696" w:rsidRDefault="00D93FA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3C3A1" w14:textId="77777777" w:rsidR="00D93FAE" w:rsidRPr="00C12696" w:rsidRDefault="00D93FA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4F85D" w14:textId="77777777" w:rsidR="00D93FAE" w:rsidRPr="00C12696" w:rsidRDefault="00D93FAE" w:rsidP="00FC7700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Письменный контроль.</w:t>
            </w:r>
          </w:p>
        </w:tc>
      </w:tr>
      <w:tr w:rsidR="00A33F99" w:rsidRPr="00C12696" w14:paraId="4DF21EFE" w14:textId="77777777" w:rsidTr="00B71639">
        <w:trPr>
          <w:trHeight w:hRule="exact" w:val="1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16CDD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A2BE2" w14:textId="77777777" w:rsidR="00A33F99" w:rsidRPr="00C12696" w:rsidRDefault="00A33F9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Анализ проверочной работы</w:t>
            </w:r>
            <w:r w:rsidRPr="00C12696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.</w:t>
            </w:r>
          </w:p>
          <w:p w14:paraId="48424F86" w14:textId="77777777" w:rsidR="00A33F99" w:rsidRDefault="00A33F99" w:rsidP="00A33F99">
            <w:pPr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22"/>
            <w:r w:rsidRPr="00C12696">
              <w:rPr>
                <w:rFonts w:ascii="Times New Roman" w:eastAsia="Times New Roman" w:hAnsi="Times New Roman" w:cs="Times New Roman"/>
                <w:b/>
                <w:color w:val="0070C0"/>
                <w:w w:val="98"/>
                <w:sz w:val="24"/>
                <w:lang w:val="ru-RU"/>
              </w:rPr>
              <w:t xml:space="preserve">Величины. </w:t>
            </w:r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Единица </w:t>
            </w:r>
            <w:r w:rsidRPr="00B71639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вместимости (литр)</w:t>
            </w:r>
            <w:r w:rsidR="00B71639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 </w:t>
            </w:r>
            <w:commentRangeEnd w:id="22"/>
            <w:r w:rsidR="005C0783">
              <w:rPr>
                <w:rStyle w:val="aff9"/>
              </w:rPr>
              <w:commentReference w:id="22"/>
            </w:r>
          </w:p>
          <w:p w14:paraId="5AF63A64" w14:textId="77777777" w:rsidR="00B71639" w:rsidRPr="00B71639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289F2F06" w14:textId="77777777" w:rsidR="00B71639" w:rsidRPr="00B71639" w:rsidRDefault="00B71639" w:rsidP="00A33F9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</w:p>
          <w:p w14:paraId="32F19A07" w14:textId="77777777" w:rsidR="00A33F99" w:rsidRPr="00C12696" w:rsidRDefault="00A33F9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EC9EB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85323C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4F6FF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46E40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67062" w14:textId="77777777" w:rsidR="00A33F99" w:rsidRDefault="00A33F99" w:rsidP="00A33F99">
            <w:r w:rsidRPr="000252C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63085DDB" w14:textId="77777777" w:rsidTr="00B71639">
        <w:trPr>
          <w:trHeight w:hRule="exact" w:val="16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BC360" w14:textId="7DDBBDA9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512DC" w14:textId="77777777" w:rsidR="00A33F99" w:rsidRDefault="00A33F9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23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Величины. Единицы длины </w:t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(миллиметр, сантиметр,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дециметр, метр,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километр)</w:t>
            </w:r>
            <w:commentRangeEnd w:id="23"/>
            <w:r w:rsidR="00B71639">
              <w:rPr>
                <w:rStyle w:val="aff9"/>
              </w:rPr>
              <w:commentReference w:id="23"/>
            </w:r>
          </w:p>
          <w:p w14:paraId="54C14D13" w14:textId="77777777" w:rsidR="00B71639" w:rsidRPr="00B71639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5EA31031" w14:textId="77777777" w:rsidR="00B71639" w:rsidRPr="00C12696" w:rsidRDefault="00B7163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10B3B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8B1B3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95DCA5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E7DC2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B50D2" w14:textId="77777777" w:rsidR="00A33F99" w:rsidRDefault="00A33F99" w:rsidP="00A33F99">
            <w:r w:rsidRPr="000252C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5C0783" w14:paraId="25387DF1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58508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B7509" w14:textId="77777777" w:rsidR="005C0783" w:rsidRDefault="00A33F99" w:rsidP="005C0783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24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Величины. Таблица единиц длины.</w:t>
            </w:r>
            <w:commentRangeEnd w:id="24"/>
            <w:r w:rsidR="005C0783">
              <w:rPr>
                <w:rStyle w:val="aff9"/>
              </w:rPr>
              <w:commentReference w:id="24"/>
            </w:r>
            <w:r w:rsidR="005C078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</w:p>
          <w:p w14:paraId="033612B1" w14:textId="21C59B76" w:rsidR="00A33F99" w:rsidRPr="005C0783" w:rsidRDefault="00A33F99" w:rsidP="005C0783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25"/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Соотношение между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единицами в пределах 100 000</w:t>
            </w:r>
            <w:commentRangeEnd w:id="25"/>
            <w:r w:rsidR="005C0783">
              <w:rPr>
                <w:rStyle w:val="aff9"/>
              </w:rPr>
              <w:commentReference w:id="25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7BE9B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823E4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5BBAC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D60CB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72523" w14:textId="77777777" w:rsidR="00A33F99" w:rsidRPr="005C0783" w:rsidRDefault="00A33F99" w:rsidP="00A33F99">
            <w:pPr>
              <w:rPr>
                <w:lang w:val="ru-RU"/>
              </w:rPr>
            </w:pPr>
            <w:r w:rsidRPr="000252C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41AA3A59" w14:textId="77777777" w:rsidTr="009760D5">
        <w:trPr>
          <w:trHeight w:hRule="exact" w:val="16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4524F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444AE" w14:textId="77777777" w:rsidR="009760D5" w:rsidRPr="00B71639" w:rsidRDefault="00A33F99" w:rsidP="009760D5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26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Величины. Единицы площади </w:t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(квадратный метр,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квадратный дециметр,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квадратный сантиметр)</w:t>
            </w:r>
            <w:commentRangeEnd w:id="26"/>
            <w:r w:rsidR="005C0783">
              <w:rPr>
                <w:rStyle w:val="aff9"/>
              </w:rPr>
              <w:commentReference w:id="26"/>
            </w:r>
            <w:r w:rsidR="009760D5"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 w:rsid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="009760D5"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  <w:p w14:paraId="6F164650" w14:textId="77777777" w:rsidR="00A33F99" w:rsidRPr="00C12696" w:rsidRDefault="00A33F99" w:rsidP="00A33F99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44BF2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26E71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38B44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27B9C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0CC339" w14:textId="77777777" w:rsidR="00A33F99" w:rsidRDefault="00A33F99" w:rsidP="00A33F99">
            <w:r w:rsidRPr="0043363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77DFC06D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D3D9A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10B8B" w14:textId="77777777" w:rsidR="00A33F99" w:rsidRPr="00C12696" w:rsidRDefault="00A33F99" w:rsidP="00A33F99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27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Таблица единиц площади.</w:t>
            </w:r>
            <w:commentRangeEnd w:id="27"/>
            <w:r w:rsidR="00727AC7">
              <w:rPr>
                <w:rStyle w:val="aff9"/>
              </w:rPr>
              <w:commentReference w:id="27"/>
            </w:r>
          </w:p>
          <w:p w14:paraId="317B9969" w14:textId="56411075" w:rsidR="009760D5" w:rsidRPr="00B71639" w:rsidRDefault="00A33F99" w:rsidP="009760D5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28"/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Соотношение между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="009760D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единицами в пределах100</w:t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000</w:t>
            </w:r>
            <w:commentRangeEnd w:id="28"/>
            <w:r w:rsidR="009760D5">
              <w:rPr>
                <w:rStyle w:val="aff9"/>
              </w:rPr>
              <w:commentReference w:id="28"/>
            </w:r>
            <w:r w:rsidR="009760D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                   </w:t>
            </w:r>
            <w:r w:rsidR="009760D5"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 w:rsid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="009760D5"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  <w:p w14:paraId="0CA4C218" w14:textId="77777777" w:rsidR="00A33F99" w:rsidRPr="00C12696" w:rsidRDefault="00A33F99" w:rsidP="00A33F99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B6CA18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3B71D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449672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4C751F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5FAB4" w14:textId="77777777" w:rsidR="00A33F99" w:rsidRDefault="00A33F99" w:rsidP="00A33F99">
            <w:r w:rsidRPr="0043363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7DAA73A6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60B4F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CBD53" w14:textId="77777777" w:rsidR="00A33F99" w:rsidRPr="00C12696" w:rsidRDefault="00A33F99" w:rsidP="00A33F99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29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Величины. Единицы массы —центнер, тонна; соотношения между единицами массы</w:t>
            </w:r>
            <w:commentRangeEnd w:id="29"/>
            <w:r w:rsidR="009760D5">
              <w:rPr>
                <w:rStyle w:val="aff9"/>
              </w:rPr>
              <w:commentReference w:id="29"/>
            </w:r>
          </w:p>
          <w:p w14:paraId="6407FB02" w14:textId="77777777" w:rsidR="00A33F99" w:rsidRPr="00C12696" w:rsidRDefault="00A33F99" w:rsidP="00A33F99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55E1C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81E9B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AF043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FE68B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C6925" w14:textId="77777777" w:rsidR="00A33F99" w:rsidRDefault="00A33F99" w:rsidP="00A33F99">
            <w:r w:rsidRPr="0043363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34EC39A1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3A4E3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95C6C" w14:textId="77777777" w:rsidR="00A33F99" w:rsidRPr="00C12696" w:rsidRDefault="00A33F99" w:rsidP="00A33F99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30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Таблица единиц массы.</w:t>
            </w:r>
            <w:commentRangeEnd w:id="30"/>
            <w:r w:rsidR="009760D5">
              <w:rPr>
                <w:rStyle w:val="aff9"/>
              </w:rPr>
              <w:commentReference w:id="30"/>
            </w:r>
          </w:p>
          <w:p w14:paraId="7BDB91C5" w14:textId="77777777" w:rsidR="00A33F99" w:rsidRPr="00C12696" w:rsidRDefault="00A33F99" w:rsidP="00A33F99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31"/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Соотношение между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единицами в пределах 100 000</w:t>
            </w:r>
            <w:commentRangeEnd w:id="31"/>
            <w:r w:rsidR="009760D5">
              <w:rPr>
                <w:rStyle w:val="aff9"/>
              </w:rPr>
              <w:commentReference w:id="31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741A0B" w14:textId="77777777" w:rsidR="00A33F99" w:rsidRPr="00C12696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17EBFD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C53A81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62286D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5B4F6" w14:textId="77777777" w:rsidR="00A33F99" w:rsidRDefault="00A33F99" w:rsidP="00A33F99">
            <w:r w:rsidRPr="0043363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2A00C1" w14:paraId="42EE8EF8" w14:textId="77777777" w:rsidTr="00B006D0">
        <w:trPr>
          <w:trHeight w:hRule="exact" w:val="1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B9D7E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85D9F7" w14:textId="77777777" w:rsidR="00A33F99" w:rsidRPr="002A00C1" w:rsidRDefault="00A33F99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32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Величины. Единицы времени (сутки, неделя, месяц, год,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век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), соотношение между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ними. </w:t>
            </w:r>
            <w:r w:rsidRPr="002A00C1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Календарь</w:t>
            </w:r>
            <w:commentRangeEnd w:id="32"/>
            <w:r w:rsidR="00465BBB">
              <w:rPr>
                <w:rStyle w:val="aff9"/>
              </w:rPr>
              <w:commentReference w:id="32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7C7D9" w14:textId="77777777" w:rsidR="00A33F99" w:rsidRPr="0004447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2A00C1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8AB80E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3E454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B2BED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7112E4" w14:textId="77777777" w:rsidR="00A33F99" w:rsidRDefault="00A33F99" w:rsidP="00A33F99">
            <w:r w:rsidRPr="00A81D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2A00C1" w14:paraId="7E595D28" w14:textId="77777777" w:rsidTr="00B006D0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F8746" w14:textId="77777777" w:rsidR="00A33F99" w:rsidRPr="002A00C1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577B4" w14:textId="77777777" w:rsidR="00A33F99" w:rsidRPr="00C12696" w:rsidRDefault="00A33F9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33"/>
            <w:r w:rsidRPr="00C12696">
              <w:rPr>
                <w:rFonts w:ascii="Times New Roman" w:hAnsi="Times New Roman" w:cs="Times New Roman"/>
                <w:lang w:val="ru-RU"/>
              </w:rPr>
              <w:t>24-часовое исчисление времени суток</w:t>
            </w:r>
            <w:commentRangeEnd w:id="33"/>
            <w:r w:rsidR="00465BBB">
              <w:rPr>
                <w:rStyle w:val="aff9"/>
              </w:rPr>
              <w:commentReference w:id="33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DDDC1" w14:textId="77777777" w:rsidR="00A33F99" w:rsidRPr="0004447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2A00C1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0F2C8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CEA8F1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3E790" w14:textId="77777777" w:rsidR="00A33F99" w:rsidRPr="002A00C1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75A20" w14:textId="77777777" w:rsidR="00A33F99" w:rsidRDefault="00A33F99" w:rsidP="00A33F99">
            <w:r w:rsidRPr="00A81D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4923E75C" w14:textId="77777777" w:rsidTr="00B006D0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7B813" w14:textId="77777777" w:rsidR="00A33F99" w:rsidRPr="002A00C1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D8426" w14:textId="77777777" w:rsidR="00A33F99" w:rsidRPr="00C12696" w:rsidRDefault="00A33F9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34"/>
            <w:r w:rsidRPr="00C12696">
              <w:rPr>
                <w:rFonts w:ascii="Times New Roman" w:hAnsi="Times New Roman" w:cs="Times New Roman"/>
                <w:lang w:val="ru-RU"/>
              </w:rPr>
              <w:t>Решение задач на определение начала, продолжительности и окончания события.</w:t>
            </w:r>
            <w:commentRangeEnd w:id="34"/>
            <w:r w:rsidR="00465BBB">
              <w:rPr>
                <w:rStyle w:val="aff9"/>
              </w:rPr>
              <w:commentReference w:id="34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37814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25BAC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23CF78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AFD57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5EF22" w14:textId="77777777" w:rsidR="00A33F99" w:rsidRDefault="00A33F99" w:rsidP="00A33F99">
            <w:r w:rsidRPr="00A81D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01481C04" w14:textId="77777777" w:rsidTr="00B006D0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F7F94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E0B5C" w14:textId="1FEA978A" w:rsidR="00A33F99" w:rsidRPr="00C12696" w:rsidRDefault="00A33F99" w:rsidP="00465BBB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35"/>
            <w:r w:rsidRPr="00C12696">
              <w:rPr>
                <w:rFonts w:ascii="Times New Roman" w:hAnsi="Times New Roman" w:cs="Times New Roman"/>
                <w:lang w:val="ru-RU"/>
              </w:rPr>
              <w:t xml:space="preserve">Единица времени секунда. </w:t>
            </w:r>
            <w:commentRangeEnd w:id="35"/>
            <w:r w:rsidR="0061367E">
              <w:rPr>
                <w:rStyle w:val="aff9"/>
              </w:rPr>
              <w:commentReference w:id="35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6A3E9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AFEAB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8C02F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1B1A8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920B3" w14:textId="77777777" w:rsidR="00A33F99" w:rsidRDefault="00A33F99" w:rsidP="00A33F99">
            <w:r w:rsidRPr="00C5646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C12696" w14:paraId="59B3BEBD" w14:textId="77777777" w:rsidTr="00B006D0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786A4" w14:textId="77777777" w:rsidR="00A33F99" w:rsidRPr="00C12696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51C79" w14:textId="77777777" w:rsidR="00A33F99" w:rsidRPr="00C12696" w:rsidRDefault="00A33F99" w:rsidP="00A33F99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Times New Roman" w:hAnsi="Times New Roman" w:cs="Times New Roman"/>
              </w:rPr>
            </w:pPr>
            <w:commentRangeStart w:id="36"/>
            <w:r w:rsidRPr="00C12696">
              <w:rPr>
                <w:rFonts w:ascii="Times New Roman" w:eastAsia="Times New Roman" w:hAnsi="Times New Roman" w:cs="Times New Roman"/>
                <w:w w:val="98"/>
                <w:sz w:val="24"/>
              </w:rPr>
              <w:t>Таблица единиц времени.</w:t>
            </w:r>
            <w:commentRangeEnd w:id="36"/>
            <w:r w:rsidR="0061367E">
              <w:rPr>
                <w:rStyle w:val="aff9"/>
              </w:rPr>
              <w:commentReference w:id="36"/>
            </w:r>
          </w:p>
          <w:p w14:paraId="3541F333" w14:textId="77777777" w:rsidR="00A33F99" w:rsidRPr="00C12696" w:rsidRDefault="00A33F9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37"/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Соотношение между </w:t>
            </w:r>
            <w:r w:rsidRPr="00C12696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единицами в пределах 100 000</w:t>
            </w:r>
            <w:commentRangeEnd w:id="37"/>
            <w:r w:rsidR="0061367E">
              <w:rPr>
                <w:rStyle w:val="aff9"/>
              </w:rPr>
              <w:commentReference w:id="37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BA992" w14:textId="77777777" w:rsidR="00A33F99" w:rsidRPr="00C12696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4508CD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F743E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B4B37" w14:textId="77777777" w:rsidR="00A33F99" w:rsidRPr="00C12696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1248C" w14:textId="77777777" w:rsidR="00A33F99" w:rsidRDefault="00A33F99" w:rsidP="00A33F99">
            <w:r w:rsidRPr="00C5646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</w:tbl>
    <w:p w14:paraId="5FA9351F" w14:textId="77777777" w:rsidR="00D95533" w:rsidRPr="00C12696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tbl>
      <w:tblPr>
        <w:tblW w:w="10773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134"/>
        <w:gridCol w:w="850"/>
        <w:gridCol w:w="1418"/>
        <w:gridCol w:w="1276"/>
        <w:gridCol w:w="1842"/>
      </w:tblGrid>
      <w:tr w:rsidR="00D95533" w:rsidRPr="00C12696" w14:paraId="43DB9241" w14:textId="77777777" w:rsidTr="00F518FD">
        <w:trPr>
          <w:trHeight w:hRule="exact" w:val="11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7C5A4" w14:textId="77777777" w:rsidR="00D95533" w:rsidRPr="00C12696" w:rsidRDefault="00D95533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A530C" w14:textId="77777777" w:rsidR="00D95533" w:rsidRDefault="008E7CA9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38"/>
            <w:r w:rsidRPr="00C1269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Величины. Доля величины времени, массы, длины</w:t>
            </w:r>
          </w:p>
          <w:p w14:paraId="1D162D8D" w14:textId="6A30EAB8" w:rsidR="0061367E" w:rsidRPr="00C12696" w:rsidRDefault="0061367E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  <w:commentRangeEnd w:id="38"/>
            <w:r w:rsidR="00A77E30">
              <w:rPr>
                <w:rStyle w:val="aff9"/>
              </w:rPr>
              <w:commentReference w:id="38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E2F32" w14:textId="77777777" w:rsidR="00D95533" w:rsidRPr="00C12696" w:rsidRDefault="008E7CA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57B1D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0DB61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BCFBE5" w14:textId="77777777" w:rsidR="00D95533" w:rsidRPr="00C12696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849FF" w14:textId="77777777" w:rsidR="00D95533" w:rsidRPr="00C12696" w:rsidRDefault="00A33F99" w:rsidP="007A1436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4E35E3" w:rsidRPr="004C48A8" w14:paraId="07121CD9" w14:textId="77777777" w:rsidTr="00F518FD">
        <w:trPr>
          <w:trHeight w:hRule="exact" w:val="18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6A08D" w14:textId="77777777" w:rsidR="004E35E3" w:rsidRPr="00C12696" w:rsidRDefault="004E35E3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A325E" w14:textId="77777777" w:rsidR="004E35E3" w:rsidRPr="00C12696" w:rsidRDefault="004E35E3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 xml:space="preserve">Что узнали. Чему научились.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AFE44" w14:textId="77777777" w:rsidR="004E35E3" w:rsidRPr="00C12696" w:rsidRDefault="00044476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F9406F" w14:textId="77777777" w:rsidR="004E35E3" w:rsidRPr="00C12696" w:rsidRDefault="004E35E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9B1F9" w14:textId="77777777" w:rsidR="004E35E3" w:rsidRPr="00C12696" w:rsidRDefault="004E35E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D7A84" w14:textId="77777777" w:rsidR="004E35E3" w:rsidRPr="00C12696" w:rsidRDefault="004E35E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20AB8" w14:textId="77777777" w:rsidR="004E35E3" w:rsidRPr="00C12696" w:rsidRDefault="004E35E3" w:rsidP="004E35E3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Тестирование;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использованием</w:t>
            </w:r>
            <w:r w:rsidR="00C12696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листа»;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7A1436" w:rsidRPr="00C12696" w14:paraId="5DD23F72" w14:textId="77777777" w:rsidTr="00F518FD">
        <w:trPr>
          <w:trHeight w:hRule="exact" w:val="8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968CD" w14:textId="77777777" w:rsidR="007A1436" w:rsidRPr="00C12696" w:rsidRDefault="007A1436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6749E" w14:textId="77777777" w:rsidR="007A1436" w:rsidRPr="00C12696" w:rsidRDefault="004E35E3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b/>
                <w:color w:val="0070C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b/>
                <w:w w:val="98"/>
                <w:sz w:val="24"/>
                <w:lang w:val="ru-RU"/>
              </w:rPr>
              <w:t>Проверочная работа №2: «Величины»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47357" w14:textId="77777777" w:rsidR="007A1436" w:rsidRPr="00C12696" w:rsidRDefault="00A865FA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19B550" w14:textId="77777777" w:rsidR="007A1436" w:rsidRPr="00C12696" w:rsidRDefault="00A865F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D81CD" w14:textId="77777777" w:rsidR="007A1436" w:rsidRPr="00C12696" w:rsidRDefault="007A143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950BD" w14:textId="77777777" w:rsidR="007A1436" w:rsidRPr="00C12696" w:rsidRDefault="007A143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B5680" w14:textId="77777777" w:rsidR="007A1436" w:rsidRPr="00C12696" w:rsidRDefault="004E35E3" w:rsidP="007A1436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Письменный контроль</w:t>
            </w:r>
          </w:p>
        </w:tc>
      </w:tr>
      <w:tr w:rsidR="00A92BDB" w:rsidRPr="00C12696" w14:paraId="167ED3BE" w14:textId="77777777" w:rsidTr="00F518FD">
        <w:trPr>
          <w:trHeight w:hRule="exact" w:val="8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8D52C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6F43E" w14:textId="77777777" w:rsidR="00A92BDB" w:rsidRPr="00C12696" w:rsidRDefault="00A92BDB" w:rsidP="00A92BDB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b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Анализ проверочной работы. </w:t>
            </w:r>
            <w:commentRangeStart w:id="39"/>
            <w:r w:rsidRPr="00A86E72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Свойства сложения.</w:t>
            </w:r>
            <w:commentRangeEnd w:id="39"/>
            <w:r w:rsidR="0034648F" w:rsidRPr="00A86E72">
              <w:rPr>
                <w:rStyle w:val="aff9"/>
                <w:color w:val="0070C0"/>
              </w:rPr>
              <w:commentReference w:id="39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4C0A5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F56C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0EC29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0888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2A69F" w14:textId="77777777" w:rsidR="00A92BDB" w:rsidRDefault="00A92BDB" w:rsidP="00A92BDB">
            <w:r w:rsidRPr="00463DF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A95B32" w14:paraId="123A379E" w14:textId="77777777" w:rsidTr="00F518FD">
        <w:trPr>
          <w:trHeight w:val="8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DD96C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ABCF4" w14:textId="77777777" w:rsidR="00A92BDB" w:rsidRPr="00C12696" w:rsidRDefault="00A92BDB" w:rsidP="00A92BDB">
            <w:pPr>
              <w:autoSpaceDE w:val="0"/>
              <w:autoSpaceDN w:val="0"/>
              <w:spacing w:before="96" w:after="0"/>
              <w:ind w:left="72" w:right="288"/>
              <w:rPr>
                <w:rFonts w:ascii="Times New Roman" w:hAnsi="Times New Roman" w:cs="Times New Roman"/>
                <w:lang w:val="ru-RU"/>
              </w:rPr>
            </w:pPr>
            <w:commentRangeStart w:id="40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сложение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пределах миллиона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. </w:t>
            </w:r>
            <w:commentRangeEnd w:id="40"/>
            <w:r w:rsidR="001C327D">
              <w:rPr>
                <w:rStyle w:val="aff9"/>
              </w:rPr>
              <w:commentReference w:id="40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FC9BD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3B1D1D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8F05A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896844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71BBB0" w14:textId="77777777" w:rsidR="00A92BDB" w:rsidRDefault="00A92BDB" w:rsidP="00A92BDB">
            <w:r w:rsidRPr="00463DF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150F0D8D" w14:textId="77777777" w:rsidTr="00F518FD">
        <w:trPr>
          <w:trHeight w:val="14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4525B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86279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  <w:commentRangeStart w:id="41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вычитание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в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пределах миллиона</w:t>
            </w:r>
            <w:commentRangeEnd w:id="41"/>
            <w:r w:rsidR="001C327D">
              <w:rPr>
                <w:rStyle w:val="aff9"/>
              </w:rPr>
              <w:commentReference w:id="41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687A3" w14:textId="77777777" w:rsidR="00A92BDB" w:rsidRPr="00A95B32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A95B3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E3D3A" w14:textId="77777777" w:rsidR="00A92BDB" w:rsidRPr="00A95B32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F98B6" w14:textId="77777777" w:rsidR="00A92BDB" w:rsidRPr="00A95B32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25243" w14:textId="77777777" w:rsidR="00A92BDB" w:rsidRPr="00A95B32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AAD82" w14:textId="77777777" w:rsidR="00A92BDB" w:rsidRDefault="00A92BDB" w:rsidP="00A92BDB">
            <w:r w:rsidRPr="00463DF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7AD104CD" w14:textId="77777777" w:rsidTr="00F518FD">
        <w:trPr>
          <w:trHeight w:val="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78BF9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11C0AC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42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Равенство, содержащее неизвестный компонент арифметического действия сложения: запись, нахождение 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lastRenderedPageBreak/>
              <w:t>неизвестного компонента</w:t>
            </w:r>
            <w:commentRangeEnd w:id="42"/>
            <w:r w:rsidR="001C327D">
              <w:rPr>
                <w:rStyle w:val="aff9"/>
              </w:rPr>
              <w:commentReference w:id="42"/>
            </w:r>
          </w:p>
          <w:p w14:paraId="48197202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37834E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5133D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FE512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3E28B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6C3C5" w14:textId="77777777" w:rsidR="00A92BDB" w:rsidRDefault="00A92BDB" w:rsidP="00A92BDB">
            <w:r w:rsidRPr="009750A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70A8F9BC" w14:textId="77777777" w:rsidTr="00F518FD">
        <w:trPr>
          <w:trHeight w:val="19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21B11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538EA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43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Равенство, содержащее неизвестный компонент арифметического действия вычитания: запись, нахождение неизвестного компонента</w:t>
            </w:r>
            <w:commentRangeEnd w:id="43"/>
            <w:r w:rsidR="001C327D">
              <w:rPr>
                <w:rStyle w:val="aff9"/>
              </w:rPr>
              <w:commentReference w:id="43"/>
            </w:r>
          </w:p>
          <w:p w14:paraId="5F252566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8A355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EAF3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4F22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A90D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37DAC" w14:textId="77777777" w:rsidR="00A92BDB" w:rsidRDefault="00A92BDB" w:rsidP="00A92BDB">
            <w:r w:rsidRPr="009750A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A95B32" w14:paraId="610DC42F" w14:textId="77777777" w:rsidTr="00F518FD">
        <w:trPr>
          <w:trHeight w:val="10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1A1BA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61CF0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44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Нахождение нескольких долей целого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. </w:t>
            </w:r>
            <w:commentRangeEnd w:id="44"/>
            <w:r w:rsidR="005D79D7">
              <w:rPr>
                <w:rStyle w:val="aff9"/>
              </w:rPr>
              <w:commentReference w:id="44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0D7C9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3277E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ECEC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FCFD6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4FDEA" w14:textId="77777777" w:rsidR="00A92BDB" w:rsidRDefault="00A92BDB" w:rsidP="00A92BDB">
            <w:r w:rsidRPr="00957D6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A95B32" w14:paraId="2C157C27" w14:textId="77777777" w:rsidTr="00F518FD">
        <w:trPr>
          <w:trHeight w:val="12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C3888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1A41C" w14:textId="77777777" w:rsidR="00A92BDB" w:rsidRPr="00C12696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commentRangeStart w:id="45"/>
            <w:r w:rsidRPr="00C12696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  <w:t xml:space="preserve">Решение задач </w:t>
            </w:r>
            <w:commentRangeEnd w:id="45"/>
            <w:r w:rsidR="00B104FA">
              <w:rPr>
                <w:rStyle w:val="aff9"/>
              </w:rPr>
              <w:commentReference w:id="45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16C76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ABDBD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DD174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192827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65846" w14:textId="77777777" w:rsidR="00A92BDB" w:rsidRDefault="00A92BDB" w:rsidP="00A92BDB">
            <w:r w:rsidRPr="00957D6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A95B32" w14:paraId="23CDE191" w14:textId="77777777" w:rsidTr="00F518FD">
        <w:trPr>
          <w:trHeight w:val="1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48AE6C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583F4D" w14:textId="77777777" w:rsidR="00A92BDB" w:rsidRPr="00C12696" w:rsidRDefault="00A92BDB" w:rsidP="00A92BDB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commentRangeStart w:id="46"/>
            <w:r w:rsidRPr="00C126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 и вычитание величин.</w:t>
            </w:r>
            <w:commentRangeEnd w:id="46"/>
            <w:r w:rsidR="00B104FA">
              <w:rPr>
                <w:rStyle w:val="aff9"/>
              </w:rPr>
              <w:commentReference w:id="46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12D2F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F5777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BB3F95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2F852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D1650" w14:textId="77777777" w:rsidR="00A92BDB" w:rsidRDefault="00A92BDB" w:rsidP="00A92BDB">
            <w:r w:rsidRPr="00BF1AF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A95B32" w14:paraId="30C34589" w14:textId="77777777" w:rsidTr="00F518FD">
        <w:trPr>
          <w:trHeight w:val="11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33DBC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428C5" w14:textId="79661A23" w:rsidR="00A92BDB" w:rsidRPr="00C12696" w:rsidRDefault="00D05E52" w:rsidP="00D05E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commentRangeStart w:id="47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 задач на уменьшение и увеличение в несколько раз с вопросами в косвенной форме </w:t>
            </w:r>
            <w:commentRangeEnd w:id="47"/>
            <w:r>
              <w:rPr>
                <w:rStyle w:val="aff9"/>
              </w:rPr>
              <w:commentReference w:id="47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CCE61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63DA6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7DE0C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E5CE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F155C" w14:textId="77777777" w:rsidR="00A92BDB" w:rsidRDefault="00A92BDB" w:rsidP="00A92BDB">
            <w:r w:rsidRPr="00BF1AF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D5252E" w:rsidRPr="004C48A8" w14:paraId="50E77D20" w14:textId="77777777" w:rsidTr="00F518FD">
        <w:trPr>
          <w:trHeight w:val="11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F6DD0" w14:textId="77777777" w:rsidR="00D5252E" w:rsidRPr="00C12696" w:rsidRDefault="00D5252E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4A49F" w14:textId="77777777" w:rsidR="00D5252E" w:rsidRPr="00C12696" w:rsidRDefault="00C12696" w:rsidP="005311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26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C3C5A" w14:textId="77777777" w:rsidR="00D5252E" w:rsidRPr="00C12696" w:rsidRDefault="00044476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44BAB" w14:textId="77777777" w:rsidR="00D5252E" w:rsidRPr="00C12696" w:rsidRDefault="00D525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97CC72" w14:textId="77777777" w:rsidR="00D5252E" w:rsidRPr="00C12696" w:rsidRDefault="00D525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AE56B" w14:textId="77777777" w:rsidR="00D5252E" w:rsidRPr="00C12696" w:rsidRDefault="00D525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FEF98" w14:textId="77777777" w:rsidR="00D5252E" w:rsidRPr="00C12696" w:rsidRDefault="00C12696" w:rsidP="007A1436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Тестирование</w:t>
            </w:r>
            <w:r w:rsidR="00A865F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; </w:t>
            </w:r>
            <w:r w:rsidR="00A865FA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Самооценка с </w:t>
            </w:r>
            <w:r w:rsidR="00A865FA" w:rsidRPr="00C12696">
              <w:rPr>
                <w:rFonts w:ascii="Times New Roman" w:hAnsi="Times New Roman" w:cs="Times New Roman"/>
                <w:lang w:val="ru-RU"/>
              </w:rPr>
              <w:br/>
            </w:r>
            <w:r w:rsidR="00A865FA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использованием «Оценочного </w:t>
            </w:r>
            <w:r w:rsidR="00A865FA" w:rsidRPr="00C12696">
              <w:rPr>
                <w:rFonts w:ascii="Times New Roman" w:hAnsi="Times New Roman" w:cs="Times New Roman"/>
                <w:lang w:val="ru-RU"/>
              </w:rPr>
              <w:br/>
            </w:r>
            <w:r w:rsidR="00A865FA"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листа»; </w:t>
            </w:r>
            <w:r w:rsidR="00A865FA"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</w:p>
        </w:tc>
      </w:tr>
      <w:tr w:rsidR="00A92BDB" w:rsidRPr="00F27BA7" w14:paraId="47A70765" w14:textId="77777777" w:rsidTr="00F518FD">
        <w:trPr>
          <w:trHeight w:val="12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B80579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6CC6C" w14:textId="77777777" w:rsidR="00A92BDB" w:rsidRPr="00C12696" w:rsidRDefault="00A92BDB" w:rsidP="00A92BDB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commentRangeStart w:id="48"/>
            <w:r w:rsidRPr="00C126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на увеличение (уменьшение) числа на несколько единиц, выраженных в косвенной форме.</w:t>
            </w:r>
            <w:commentRangeEnd w:id="48"/>
            <w:r w:rsidR="007700B8">
              <w:rPr>
                <w:rStyle w:val="aff9"/>
              </w:rPr>
              <w:commentReference w:id="48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D206E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1E397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50A93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36067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60F55" w14:textId="77777777" w:rsidR="00A92BDB" w:rsidRDefault="00A92BDB" w:rsidP="00A92BDB">
            <w:r w:rsidRPr="00FD36A7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3B6873A1" w14:textId="77777777" w:rsidTr="00F518FD">
        <w:trPr>
          <w:trHeight w:val="12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38D86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933BB" w14:textId="77777777" w:rsidR="00A92BDB" w:rsidRPr="00C12696" w:rsidRDefault="00A92BDB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26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Странички для любознательных. Задачи расчеты.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2760E" w14:textId="77777777" w:rsidR="00A92BDB" w:rsidRPr="00C12696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7F138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DCE2E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B9693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C5366" w14:textId="77777777" w:rsidR="00A92BDB" w:rsidRDefault="00A92BDB" w:rsidP="00A92BDB">
            <w:r w:rsidRPr="00FD36A7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D95533" w:rsidRPr="00C12696" w14:paraId="2B3BA116" w14:textId="77777777" w:rsidTr="00F518FD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8BFD4" w14:textId="77777777" w:rsidR="00D95533" w:rsidRPr="00C12696" w:rsidRDefault="00D95533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407C7" w14:textId="77777777" w:rsidR="00D95533" w:rsidRPr="00C12696" w:rsidRDefault="00C12696">
            <w:pPr>
              <w:autoSpaceDE w:val="0"/>
              <w:autoSpaceDN w:val="0"/>
              <w:spacing w:before="70" w:after="0" w:line="283" w:lineRule="auto"/>
              <w:ind w:left="72"/>
              <w:rPr>
                <w:rFonts w:ascii="Times New Roman" w:hAnsi="Times New Roman" w:cs="Times New Roman"/>
                <w:b/>
                <w:lang w:val="ru-RU"/>
              </w:rPr>
            </w:pPr>
            <w:r w:rsidRPr="00C12696">
              <w:rPr>
                <w:rFonts w:ascii="Times New Roman" w:hAnsi="Times New Roman" w:cs="Times New Roman"/>
                <w:b/>
                <w:lang w:val="ru-RU"/>
              </w:rPr>
              <w:t>Проверочная работа №3 «Сложение и вычитание чисел в пределах миллиона».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BB1603" w14:textId="77777777" w:rsidR="00D95533" w:rsidRPr="00C12696" w:rsidRDefault="008E7CA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485E31" w14:textId="77777777" w:rsidR="00D95533" w:rsidRPr="00C12696" w:rsidRDefault="00A865F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233E6" w14:textId="77777777" w:rsidR="00D95533" w:rsidRPr="00C12696" w:rsidRDefault="00D955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DDDF0" w14:textId="77777777" w:rsidR="00D95533" w:rsidRPr="00C12696" w:rsidRDefault="00D955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822CC" w14:textId="77777777" w:rsidR="00D95533" w:rsidRPr="00C12696" w:rsidRDefault="008E7CA9" w:rsidP="007A1436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контроль;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A92BDB" w:rsidRPr="00C12696" w14:paraId="701A4A80" w14:textId="77777777" w:rsidTr="00F518FD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9F8C94" w14:textId="77777777" w:rsidR="00A92BDB" w:rsidRPr="00C12696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0DD75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Анализ проверочной работы. </w:t>
            </w:r>
          </w:p>
          <w:p w14:paraId="159CCD97" w14:textId="03F84ACE" w:rsidR="00A92BDB" w:rsidRPr="00097B1C" w:rsidRDefault="00A92BDB" w:rsidP="00A92BDB">
            <w:pPr>
              <w:autoSpaceDE w:val="0"/>
              <w:autoSpaceDN w:val="0"/>
              <w:spacing w:before="70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49"/>
            <w:r w:rsidRPr="00097B1C">
              <w:rPr>
                <w:rFonts w:ascii="Times New Roman" w:hAnsi="Times New Roman" w:cs="Times New Roman"/>
                <w:lang w:val="ru-RU"/>
              </w:rPr>
              <w:t>Свойства умножения.</w:t>
            </w:r>
            <w:r w:rsidR="00D05E5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Письменные приемы умножения на 0 и 1</w:t>
            </w:r>
            <w:commentRangeEnd w:id="49"/>
            <w:r w:rsidR="00D05E52">
              <w:rPr>
                <w:rStyle w:val="aff9"/>
              </w:rPr>
              <w:commentReference w:id="49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7C58A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21500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C80FB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D112B" w14:textId="77777777" w:rsidR="00A92BDB" w:rsidRPr="00C12696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8A5B7" w14:textId="77777777" w:rsidR="00A92BDB" w:rsidRDefault="00A92BDB" w:rsidP="00A92BDB">
            <w:r w:rsidRPr="00F848A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5B031424" w14:textId="77777777" w:rsidTr="00F518FD">
        <w:trPr>
          <w:trHeight w:hRule="exact" w:val="17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8F56E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C4A36" w14:textId="77777777" w:rsidR="00A92BDB" w:rsidRPr="00C12696" w:rsidRDefault="00A92BDB" w:rsidP="00A92BDB">
            <w:pPr>
              <w:autoSpaceDE w:val="0"/>
              <w:autoSpaceDN w:val="0"/>
              <w:spacing w:before="70" w:after="0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0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умножение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на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однозначное число в пределах </w:t>
            </w:r>
          </w:p>
          <w:p w14:paraId="2D17DDDF" w14:textId="77777777" w:rsidR="00A92BDB" w:rsidRPr="00C12696" w:rsidRDefault="00A92BDB" w:rsidP="00A92BDB">
            <w:pPr>
              <w:autoSpaceDE w:val="0"/>
              <w:autoSpaceDN w:val="0"/>
              <w:spacing w:before="70" w:after="0"/>
              <w:ind w:left="72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100 000</w:t>
            </w:r>
            <w:commentRangeEnd w:id="50"/>
            <w:r w:rsidR="00D05E52">
              <w:rPr>
                <w:rStyle w:val="aff9"/>
              </w:rPr>
              <w:commentReference w:id="50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78F34" w14:textId="77777777" w:rsidR="00A92BDB" w:rsidRPr="00044476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2D738A" w14:textId="77777777" w:rsidR="00A92BDB" w:rsidRPr="00C12696" w:rsidRDefault="00A92BDB" w:rsidP="00A92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65111" w14:textId="77777777" w:rsidR="00A92BDB" w:rsidRPr="00C12696" w:rsidRDefault="00A92BDB" w:rsidP="00A92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50F482" w14:textId="77777777" w:rsidR="00A92BDB" w:rsidRPr="00C12696" w:rsidRDefault="00A92BDB" w:rsidP="00A92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0F851" w14:textId="77777777" w:rsidR="00A92BDB" w:rsidRDefault="00A92BDB" w:rsidP="00A92BDB">
            <w:r w:rsidRPr="00F848A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3FF2F0BE" w14:textId="77777777" w:rsidTr="00F518FD">
        <w:trPr>
          <w:trHeight w:hRule="exact" w:val="8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76BF3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53002" w14:textId="77777777" w:rsidR="00A92BDB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1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 чисел, запись которых оканчивается нулями.</w:t>
            </w:r>
            <w:commentRangeEnd w:id="51"/>
            <w:r w:rsidR="00D05E52">
              <w:rPr>
                <w:rStyle w:val="aff9"/>
              </w:rPr>
              <w:commentReference w:id="51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F7153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B6A9F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63E10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7BFA9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073B1" w14:textId="77777777" w:rsidR="00A92BDB" w:rsidRDefault="00A92BDB" w:rsidP="00A92BDB">
            <w:r w:rsidRPr="00F848A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2351AFD9" w14:textId="77777777" w:rsidTr="00F518FD">
        <w:trPr>
          <w:trHeight w:hRule="exact" w:val="1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A7FA3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F8F85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2"/>
            <w:r w:rsidRPr="007A18E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Равенство, содержащее неизвестный компонент арифметического действия умножения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и деления</w:t>
            </w:r>
            <w:r w:rsidRPr="007A18E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: запись, нахождение неизвестного компонента</w:t>
            </w:r>
            <w:commentRangeEnd w:id="52"/>
            <w:r w:rsidR="00A6098C">
              <w:rPr>
                <w:rStyle w:val="aff9"/>
              </w:rPr>
              <w:commentReference w:id="52"/>
            </w:r>
          </w:p>
          <w:p w14:paraId="24C1AC19" w14:textId="77777777" w:rsidR="00A92BDB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3F933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BE343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A2A9F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21930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D10FE" w14:textId="77777777" w:rsidR="00A92BDB" w:rsidRDefault="00A92BDB" w:rsidP="00A92BDB">
            <w:r w:rsidRPr="00E2076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C12696" w14:paraId="4CE8DF94" w14:textId="77777777" w:rsidTr="00F518FD">
        <w:trPr>
          <w:trHeight w:hRule="exact" w:val="10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3EDEE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B6B9F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53"/>
            <w:r w:rsidRPr="007A18EA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Умножение величины на однозначное число</w:t>
            </w:r>
          </w:p>
          <w:p w14:paraId="5E3C9A63" w14:textId="64F8A372" w:rsidR="00A92BDB" w:rsidRPr="007A18EA" w:rsidRDefault="0061367E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  <w:commentRangeEnd w:id="53"/>
            <w:r w:rsidR="00FA3440">
              <w:rPr>
                <w:rStyle w:val="aff9"/>
              </w:rPr>
              <w:commentReference w:id="53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BA9D2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EBFAC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BEFEA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FDA53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D74E6F" w14:textId="77777777" w:rsidR="00A92BDB" w:rsidRDefault="00A92BDB" w:rsidP="00A92BDB">
            <w:r w:rsidRPr="00E2076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2DF9CA2F" w14:textId="77777777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D5FE2B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48373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54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деление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на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однозначное число в пределах 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100 000</w:t>
            </w:r>
            <w:commentRangeEnd w:id="54"/>
            <w:r w:rsidR="00A6098C">
              <w:rPr>
                <w:rStyle w:val="aff9"/>
              </w:rPr>
              <w:commentReference w:id="54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3A5B8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986F7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BAD24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5DF7D9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A1B64" w14:textId="77777777" w:rsidR="00A92BDB" w:rsidRDefault="00A92BDB" w:rsidP="00A92BDB">
            <w:r w:rsidRPr="00E2076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31AFFB79" w14:textId="77777777" w:rsidTr="00F518FD">
        <w:trPr>
          <w:trHeight w:hRule="exact" w:val="13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E347B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0307F" w14:textId="77777777" w:rsidR="00A92BDB" w:rsidRPr="001D1A33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5"/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Задачи на 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увеличение (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уменьшение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)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числа в несколько раз, выраженные в косвенной форме</w:t>
            </w:r>
            <w:commentRangeEnd w:id="55"/>
            <w:r w:rsidR="00A6098C">
              <w:rPr>
                <w:rStyle w:val="aff9"/>
              </w:rPr>
              <w:commentReference w:id="55"/>
            </w:r>
          </w:p>
          <w:p w14:paraId="37113B80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45C4B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564F7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2F28A7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376F19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AE0984" w14:textId="77777777" w:rsidR="00A92BDB" w:rsidRDefault="00A92BDB" w:rsidP="00A92BDB">
            <w:r w:rsidRPr="00E2076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426A59" w14:paraId="60515369" w14:textId="77777777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E794F" w14:textId="77777777" w:rsidR="00A92BDB" w:rsidRPr="001D1A33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797A7" w14:textId="77777777" w:rsidR="00426A59" w:rsidRDefault="00426A59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Закрепление. </w:t>
            </w:r>
          </w:p>
          <w:p w14:paraId="5D30973A" w14:textId="30E1E1F2" w:rsidR="00A92BDB" w:rsidRPr="001D1A33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6"/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Задачи на пропорциональное деление</w:t>
            </w:r>
            <w:commentRangeEnd w:id="56"/>
            <w:r w:rsidR="005055E1">
              <w:rPr>
                <w:rStyle w:val="aff9"/>
              </w:rPr>
              <w:commentReference w:id="56"/>
            </w:r>
          </w:p>
          <w:p w14:paraId="2C266982" w14:textId="77777777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A671C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27092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54AE2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6A2A1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9F538" w14:textId="77777777" w:rsidR="00A92BDB" w:rsidRPr="00426A59" w:rsidRDefault="00A92BDB" w:rsidP="00A92BDB">
            <w:pPr>
              <w:rPr>
                <w:lang w:val="ru-RU"/>
              </w:rPr>
            </w:pPr>
            <w:r w:rsidRPr="006C25E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5055E1" w:rsidRPr="00426A59" w14:paraId="25FC7ADE" w14:textId="77777777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92481" w14:textId="77777777" w:rsidR="005055E1" w:rsidRPr="001D1A33" w:rsidRDefault="005055E1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EA65FF" w14:textId="478D1679" w:rsidR="005055E1" w:rsidRPr="001D1A33" w:rsidRDefault="00426A59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7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еление 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br/>
              <w:t xml:space="preserve">многозначного числа на 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br/>
              <w:t xml:space="preserve">однозначное (в записи </w:t>
            </w:r>
            <w:r w:rsidRPr="001D1A33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br/>
              <w:t>частного - нули)</w:t>
            </w:r>
            <w:commentRangeEnd w:id="57"/>
            <w:r>
              <w:rPr>
                <w:rStyle w:val="aff9"/>
              </w:rPr>
              <w:commentReference w:id="57"/>
            </w:r>
            <w:r w:rsidR="001C21B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7A84C" w14:textId="77777777" w:rsidR="005055E1" w:rsidRDefault="005055E1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06273" w14:textId="77777777" w:rsidR="005055E1" w:rsidRPr="007A18EA" w:rsidRDefault="005055E1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D8C8C" w14:textId="77777777" w:rsidR="005055E1" w:rsidRPr="007A18EA" w:rsidRDefault="005055E1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75CE97" w14:textId="77777777" w:rsidR="005055E1" w:rsidRPr="007A18EA" w:rsidRDefault="005055E1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38119" w14:textId="5E188F40" w:rsidR="005055E1" w:rsidRPr="006C25E2" w:rsidRDefault="00426A59" w:rsidP="00A92BDB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6C25E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426A59" w14:paraId="33D43365" w14:textId="77777777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9DCE8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C6A20" w14:textId="52423B4B" w:rsidR="00A92BDB" w:rsidRPr="00C12696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8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деление многозначных чисел на однозначное</w:t>
            </w:r>
            <w:commentRangeEnd w:id="58"/>
            <w:r w:rsidR="00B07563">
              <w:rPr>
                <w:rStyle w:val="aff9"/>
              </w:rPr>
              <w:commentReference w:id="58"/>
            </w:r>
            <w:r w:rsidR="001C21B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. Закрепление.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03027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6442E6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75F9F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C5071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6FEA8" w14:textId="77777777" w:rsidR="00A92BDB" w:rsidRPr="00426A59" w:rsidRDefault="00A92BDB" w:rsidP="00A92BDB">
            <w:pPr>
              <w:rPr>
                <w:lang w:val="ru-RU"/>
              </w:rPr>
            </w:pPr>
            <w:r w:rsidRPr="006C25E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F27BA7" w14:paraId="50AF2087" w14:textId="77777777" w:rsidTr="009A43BB">
        <w:trPr>
          <w:trHeight w:hRule="exact" w:val="15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EC484A7" w14:textId="77777777" w:rsidR="00A92BDB" w:rsidRPr="004776E2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0BDF9A7A" w14:textId="77777777" w:rsidR="00A92BDB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59"/>
            <w:r w:rsidRPr="00BF4161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Решение задач на нахождение четвертого пропоционального, решаемые способом отношений</w:t>
            </w:r>
          </w:p>
          <w:p w14:paraId="0421E824" w14:textId="1C35E110" w:rsidR="0061367E" w:rsidRDefault="0061367E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  <w:commentRangeEnd w:id="59"/>
            <w:r w:rsidR="001C21B6">
              <w:rPr>
                <w:rStyle w:val="aff9"/>
              </w:rPr>
              <w:commentReference w:id="59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23D36F18" w14:textId="77777777" w:rsidR="00A92BDB" w:rsidRPr="007A18EA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0159A02C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6627127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99BD5B6" w14:textId="77777777" w:rsidR="00A92BDB" w:rsidRPr="007A18EA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1A6285AE" w14:textId="77777777" w:rsidR="00A92BDB" w:rsidRDefault="00A92BDB" w:rsidP="00A92BDB">
            <w:r w:rsidRPr="006C25E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F27BA7" w14:paraId="32736676" w14:textId="77777777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FBD59" w14:textId="77777777" w:rsidR="008D309D" w:rsidRPr="004776E2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7D2C4" w14:textId="77777777" w:rsidR="008D309D" w:rsidRDefault="008D309D" w:rsidP="008D309D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60"/>
            <w:r w:rsidRPr="00C36538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Деление величины на однозначное число</w:t>
            </w:r>
            <w:commentRangeEnd w:id="60"/>
            <w:r w:rsidR="00F518FD">
              <w:rPr>
                <w:rStyle w:val="aff9"/>
              </w:rPr>
              <w:commentReference w:id="60"/>
            </w:r>
          </w:p>
          <w:p w14:paraId="648FE528" w14:textId="792D8CA1" w:rsidR="0061367E" w:rsidRDefault="0061367E" w:rsidP="008D309D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729F6" w14:textId="77777777" w:rsidR="008D309D" w:rsidRPr="007A18EA" w:rsidRDefault="00044476" w:rsidP="008D309D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1BAED" w14:textId="77777777" w:rsidR="008D309D" w:rsidRPr="007A18EA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CF9FA" w14:textId="77777777" w:rsidR="008D309D" w:rsidRPr="007A18EA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ECA88" w14:textId="77777777" w:rsidR="008D309D" w:rsidRPr="007A18EA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C8DAA" w14:textId="77777777" w:rsidR="008D309D" w:rsidRDefault="00A92BDB" w:rsidP="008D309D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F518FD" w:rsidRPr="00F27BA7" w14:paraId="63FA9657" w14:textId="68BC1CE4" w:rsidTr="00F518FD">
        <w:trPr>
          <w:trHeight w:hRule="exact" w:val="15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B1A82" w14:textId="77777777" w:rsidR="00F518FD" w:rsidRPr="004776E2" w:rsidRDefault="00F518FD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B76A7" w14:textId="058E14E8" w:rsidR="00F518FD" w:rsidRPr="0019054B" w:rsidRDefault="00F518FD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commentRangeStart w:id="61"/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У</w:t>
            </w:r>
            <w:r w:rsidR="0050436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м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ножение и деление величины на однозначное число. </w:t>
            </w:r>
            <w:r w:rsidRPr="0019054B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Понятие доли величины</w:t>
            </w:r>
            <w:commentRangeEnd w:id="61"/>
            <w:r>
              <w:rPr>
                <w:rStyle w:val="aff9"/>
              </w:rPr>
              <w:commentReference w:id="61"/>
            </w:r>
          </w:p>
          <w:p w14:paraId="5C94CD95" w14:textId="073A5227" w:rsidR="00F518FD" w:rsidRPr="0019054B" w:rsidRDefault="00F518FD" w:rsidP="0019054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szCs w:val="24"/>
                <w:lang w:val="ru-RU"/>
              </w:rPr>
            </w:pPr>
            <w:r w:rsidRPr="0019054B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FBD98" w14:textId="16E90C7C" w:rsidR="00F518FD" w:rsidRDefault="00F518FD" w:rsidP="0019054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8CA892" w14:textId="77777777" w:rsidR="00F518FD" w:rsidRPr="007A18EA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BDBAE" w14:textId="77777777" w:rsidR="00F518FD" w:rsidRPr="007A18EA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7789B" w14:textId="77777777" w:rsidR="00F518FD" w:rsidRDefault="00F518FD" w:rsidP="0019054B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55C2" w14:textId="4164F600" w:rsidR="00F518FD" w:rsidRPr="00F27BA7" w:rsidRDefault="00F518FD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F518FD" w:rsidRPr="00F27BA7" w14:paraId="143587BC" w14:textId="593E4566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AEE35" w14:textId="77777777" w:rsidR="00F518FD" w:rsidRPr="004776E2" w:rsidRDefault="00F518FD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419A0" w14:textId="58EC5C92" w:rsidR="00F518FD" w:rsidRPr="0019054B" w:rsidRDefault="00F518FD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commentRangeStart w:id="62"/>
            <w:r w:rsidRPr="0019054B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Сравнение долей одного целого. </w:t>
            </w:r>
            <w:commentRangeEnd w:id="62"/>
            <w:r w:rsidR="0050436D">
              <w:rPr>
                <w:rStyle w:val="aff9"/>
              </w:rPr>
              <w:commentReference w:id="62"/>
            </w:r>
          </w:p>
          <w:p w14:paraId="567152A0" w14:textId="03A7D6E9" w:rsidR="00F518FD" w:rsidRPr="0019054B" w:rsidRDefault="00F518FD" w:rsidP="0019054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szCs w:val="24"/>
                <w:lang w:val="ru-RU"/>
              </w:rPr>
            </w:pPr>
            <w:r w:rsidRPr="0019054B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BA921" w14:textId="10334BCC" w:rsidR="00F518FD" w:rsidRDefault="00F518FD" w:rsidP="0019054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C79084" w14:textId="77777777" w:rsidR="00F518FD" w:rsidRPr="007A18EA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FF7A3" w14:textId="77777777" w:rsidR="00F518FD" w:rsidRPr="007A18EA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C0055" w14:textId="77777777" w:rsidR="00F518FD" w:rsidRDefault="00F518FD" w:rsidP="0019054B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4D5F" w14:textId="6866D91C" w:rsidR="00F518FD" w:rsidRPr="00F27BA7" w:rsidRDefault="00F518FD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F518FD" w:rsidRPr="00F27BA7" w14:paraId="727527D1" w14:textId="4CA40833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60F84" w14:textId="77777777" w:rsidR="00F518FD" w:rsidRPr="004776E2" w:rsidRDefault="00F518FD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00635" w14:textId="4ECAFB7D" w:rsidR="00F518FD" w:rsidRPr="0019054B" w:rsidRDefault="00F518FD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commentRangeStart w:id="63"/>
            <w:r w:rsidRPr="0019054B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Нахождение доли от величины, величины по ее доле</w:t>
            </w:r>
            <w:commentRangeEnd w:id="63"/>
            <w:r>
              <w:rPr>
                <w:rStyle w:val="aff9"/>
              </w:rPr>
              <w:commentReference w:id="63"/>
            </w:r>
          </w:p>
          <w:p w14:paraId="07AE0908" w14:textId="7E6F3500" w:rsidR="00F518FD" w:rsidRPr="0019054B" w:rsidRDefault="00F518FD" w:rsidP="0019054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szCs w:val="24"/>
                <w:lang w:val="ru-RU"/>
              </w:rPr>
            </w:pPr>
            <w:r w:rsidRPr="0019054B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9D35B9" w14:textId="016308E7" w:rsidR="00F518FD" w:rsidRDefault="00F518FD" w:rsidP="0019054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60BBC" w14:textId="77777777" w:rsidR="00F518FD" w:rsidRPr="007A18EA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CE07E" w14:textId="77777777" w:rsidR="00F518FD" w:rsidRPr="007A18EA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0D40A1" w14:textId="77777777" w:rsidR="00F518FD" w:rsidRDefault="00F518FD" w:rsidP="0019054B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5E20" w14:textId="464628DA" w:rsidR="00F518FD" w:rsidRPr="00F27BA7" w:rsidRDefault="00F518FD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4C48A8" w14:paraId="1ED3618E" w14:textId="77777777" w:rsidTr="00F518FD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E7D15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15BA7" w14:textId="77777777" w:rsidR="0019054B" w:rsidRPr="00C12696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Что узнали. Чему научились.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60B62" w14:textId="77777777" w:rsidR="0019054B" w:rsidRPr="00044476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F6FCA" w14:textId="77777777" w:rsidR="0019054B" w:rsidRPr="00C12696" w:rsidRDefault="0019054B" w:rsidP="001905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07345" w14:textId="77777777" w:rsidR="0019054B" w:rsidRPr="00C12696" w:rsidRDefault="0019054B" w:rsidP="001905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930492" w14:textId="77777777" w:rsidR="0019054B" w:rsidRPr="00C12696" w:rsidRDefault="0019054B" w:rsidP="001905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31B19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Тестирован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использованием 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листа»;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ие;  </w:t>
            </w:r>
          </w:p>
        </w:tc>
      </w:tr>
      <w:tr w:rsidR="0019054B" w:rsidRPr="00F27BA7" w14:paraId="4EE1F308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24566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D3877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9A4774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Проверочная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 xml:space="preserve"> </w:t>
            </w:r>
            <w:r w:rsidRPr="009A4774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№4 «Умножение и деление на однозначное число»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C01FA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49801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84371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0212A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251D4C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контроль </w:t>
            </w:r>
          </w:p>
        </w:tc>
      </w:tr>
      <w:tr w:rsidR="0019054B" w:rsidRPr="004C48A8" w14:paraId="1297FDEB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CBC66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A7C7B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Анализ проверочной работы.</w:t>
            </w:r>
          </w:p>
          <w:p w14:paraId="00646468" w14:textId="477EBC41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commentRangeStart w:id="64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Умножение и деление на однозначное число. </w:t>
            </w:r>
            <w:commentRangeEnd w:id="64"/>
            <w:r>
              <w:rPr>
                <w:rStyle w:val="aff9"/>
              </w:rPr>
              <w:commentReference w:id="64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CAAF9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E7C6FC" w14:textId="77777777" w:rsidR="0019054B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98013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31A2B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F9F1E" w14:textId="77777777" w:rsidR="0019054B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F27BA7" w14:paraId="40F78D4B" w14:textId="77777777" w:rsidTr="00F518FD">
        <w:trPr>
          <w:trHeight w:hRule="exact" w:val="11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354EA6" w14:textId="53E65CB0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720DB" w14:textId="47190631" w:rsidR="0019054B" w:rsidRPr="008060D6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. </w:t>
            </w:r>
            <w:commentRangeStart w:id="65"/>
            <w:r w:rsidRPr="008060D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Величины. Единицы скорости (километры в час, метры в минуту, метры в секунду).</w:t>
            </w:r>
            <w:commentRangeEnd w:id="65"/>
            <w:r>
              <w:rPr>
                <w:rStyle w:val="aff9"/>
              </w:rPr>
              <w:commentReference w:id="65"/>
            </w:r>
          </w:p>
          <w:p w14:paraId="3F543046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CC88C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6518B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E2FB31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B5B66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E0E4E" w14:textId="77777777" w:rsidR="0019054B" w:rsidRDefault="0019054B" w:rsidP="0019054B">
            <w:r w:rsidRPr="0011156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748FD56C" w14:textId="77777777" w:rsidTr="00F518FD">
        <w:trPr>
          <w:trHeight w:hRule="exact" w:val="13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4509B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C54CC1" w14:textId="77777777" w:rsidR="0019054B" w:rsidRPr="008060D6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66"/>
            <w:r w:rsidRPr="008060D6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Таблица единиц скорости. Соотношение между единицами в пределах 100 000</w:t>
            </w:r>
          </w:p>
          <w:p w14:paraId="721E9174" w14:textId="2588980B" w:rsidR="0019054B" w:rsidRPr="00C12696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  <w:commentRangeEnd w:id="66"/>
            <w:r>
              <w:rPr>
                <w:rStyle w:val="aff9"/>
              </w:rPr>
              <w:commentReference w:id="66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F0D66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1B814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FAFAF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38CEF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2AE27" w14:textId="77777777" w:rsidR="0019054B" w:rsidRDefault="0019054B" w:rsidP="0019054B">
            <w:r w:rsidRPr="0011156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4EF0D16A" w14:textId="77777777" w:rsidTr="00F518FD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B8679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29BB5" w14:textId="77777777" w:rsidR="0019054B" w:rsidRPr="008060D6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67"/>
            <w:r w:rsidRPr="008060D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Текстовые задачи. Анализ зависимостей, характеризующих процессы: движения (скорость, время, пройденный путь) и решение соответствующих задач</w:t>
            </w:r>
            <w:commentRangeEnd w:id="67"/>
            <w:r>
              <w:rPr>
                <w:rStyle w:val="aff9"/>
              </w:rPr>
              <w:commentReference w:id="67"/>
            </w:r>
          </w:p>
          <w:p w14:paraId="29FC6119" w14:textId="77777777" w:rsidR="0019054B" w:rsidRPr="00C12696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5B69A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B0678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3D8DF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3D473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A4047" w14:textId="77777777" w:rsidR="0019054B" w:rsidRDefault="0019054B" w:rsidP="0019054B">
            <w:r w:rsidRPr="0011156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C12696" w14:paraId="30451619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E9F76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81E13" w14:textId="77777777" w:rsidR="0019054B" w:rsidRPr="00C12696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68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Решение задач на движение. </w:t>
            </w:r>
            <w:commentRangeEnd w:id="68"/>
            <w:r>
              <w:rPr>
                <w:rStyle w:val="aff9"/>
              </w:rPr>
              <w:commentReference w:id="68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869F30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5B7A5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33285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602A4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01DD4" w14:textId="77777777" w:rsidR="0019054B" w:rsidRDefault="0019054B" w:rsidP="0019054B">
            <w:r w:rsidRPr="00023660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754BF612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D8CE1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27EBD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«Странички для любознательных». Задачи-расчеты.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84DAD2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CB930A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4BDEE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6F806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5F099" w14:textId="77777777" w:rsidR="0019054B" w:rsidRDefault="0019054B" w:rsidP="0019054B">
            <w:r w:rsidRPr="00023660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7C9F7142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2BFE3B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51AA3" w14:textId="77777777" w:rsidR="0019054B" w:rsidRPr="00986D7A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986D7A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Проверочная работа № 5 «Скорость. Время. Рас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с</w:t>
            </w:r>
            <w:r w:rsidRPr="00986D7A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тояние»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BCD23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97D2C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3E970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F291B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8CC39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  <w:t>контроль</w:t>
            </w:r>
          </w:p>
        </w:tc>
      </w:tr>
      <w:tr w:rsidR="0019054B" w:rsidRPr="00986D7A" w14:paraId="139F1E07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8E6EB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F7540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69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 числа на произведение</w:t>
            </w:r>
            <w:commentRangeEnd w:id="69"/>
            <w:r>
              <w:rPr>
                <w:rStyle w:val="aff9"/>
              </w:rPr>
              <w:commentReference w:id="69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1F4B6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5C981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0161C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CE525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FA664" w14:textId="77777777" w:rsidR="0019054B" w:rsidRDefault="0019054B" w:rsidP="0019054B">
            <w:r w:rsidRPr="007B5BC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05D6300D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FA1E5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2C69A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0"/>
            <w:r w:rsidRPr="00B0336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ь</w:t>
            </w:r>
            <w:r w:rsidRPr="00B0336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менное 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</w:t>
            </w:r>
            <w:r w:rsidRPr="00B0336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на число, оканчивающееся </w:t>
            </w:r>
            <w:r w:rsidRPr="00B03369">
              <w:rPr>
                <w:rFonts w:ascii="Times New Roman" w:hAnsi="Times New Roman" w:cs="Times New Roman"/>
                <w:lang w:val="ru-RU"/>
              </w:rPr>
              <w:br/>
            </w:r>
            <w:r w:rsidRPr="00B0336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нулями</w:t>
            </w:r>
            <w:commentRangeEnd w:id="70"/>
            <w:r>
              <w:rPr>
                <w:rStyle w:val="aff9"/>
              </w:rPr>
              <w:commentReference w:id="70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9D7D0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9268C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8967C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1F3C8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2063C" w14:textId="77777777" w:rsidR="0019054B" w:rsidRDefault="0019054B" w:rsidP="0019054B">
            <w:r w:rsidRPr="007B5BC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77CB0051" w14:textId="77777777" w:rsidTr="00F518FD">
        <w:trPr>
          <w:trHeight w:hRule="exact" w:val="9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E06C4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64ED8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1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 двух чисел, оканчивающихся нулями.</w:t>
            </w:r>
            <w:commentRangeEnd w:id="71"/>
            <w:r>
              <w:rPr>
                <w:rStyle w:val="aff9"/>
              </w:rPr>
              <w:commentReference w:id="71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B6C71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BF8D3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5A552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41F91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BE347" w14:textId="77777777" w:rsidR="0019054B" w:rsidRDefault="0019054B" w:rsidP="0019054B">
            <w:r w:rsidRPr="007B5BC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7F7B2747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82859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0C12A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2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Задачи на одновременное встречное движение</w:t>
            </w:r>
            <w:commentRangeEnd w:id="72"/>
            <w:r>
              <w:rPr>
                <w:rStyle w:val="aff9"/>
              </w:rPr>
              <w:commentReference w:id="72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F3222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3464E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CCCDD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C32C6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48C67" w14:textId="77777777" w:rsidR="0019054B" w:rsidRDefault="0019054B" w:rsidP="0019054B">
            <w:r w:rsidRPr="007B5BC4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5BF2F3A9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9EC328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FB1B2D2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3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Перестановка и группировка множителей. </w:t>
            </w:r>
            <w:commentRangeEnd w:id="73"/>
            <w:r>
              <w:rPr>
                <w:rStyle w:val="aff9"/>
              </w:rPr>
              <w:commentReference w:id="73"/>
            </w:r>
          </w:p>
          <w:p w14:paraId="2F25DB3C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«Странички для любознательных»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58686F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AB49C9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3A673B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9719A7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BFDFA2" w14:textId="77777777" w:rsidR="0019054B" w:rsidRDefault="0019054B" w:rsidP="0019054B">
            <w:r w:rsidRPr="005B334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C12696" w14:paraId="5184E425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7A81E0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D52766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4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Деление числа на произведение</w:t>
            </w:r>
            <w:commentRangeEnd w:id="74"/>
            <w:r>
              <w:rPr>
                <w:rStyle w:val="aff9"/>
              </w:rPr>
              <w:commentReference w:id="74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55304D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B2AAEF3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866F5D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6B2518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7AC930" w14:textId="77777777" w:rsidR="0019054B" w:rsidRDefault="0019054B" w:rsidP="0019054B">
            <w:r w:rsidRPr="005B334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A95B32" w14:paraId="3458FB54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23131A3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4A1E04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4B3591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Деление на 10, 100, 1000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</w:p>
          <w:p w14:paraId="0A6E7D90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5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Деление с остатком на 10, 100, 1000</w:t>
            </w:r>
            <w:commentRangeEnd w:id="75"/>
            <w:r>
              <w:rPr>
                <w:rStyle w:val="aff9"/>
              </w:rPr>
              <w:commentReference w:id="75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D3A553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7A3AD8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303435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4F9085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683228" w14:textId="77777777" w:rsidR="0019054B" w:rsidRDefault="0019054B" w:rsidP="0019054B">
            <w:r w:rsidRPr="00D145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749CD072" w14:textId="77777777" w:rsidTr="009A43BB">
        <w:trPr>
          <w:trHeight w:hRule="exact" w:val="12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4AE9457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487DAABE" w14:textId="77777777" w:rsidR="0019054B" w:rsidRPr="00E30251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76"/>
            <w:r w:rsidRPr="00E30251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Задача с величинами «цена», «количество», «стоимость».</w:t>
            </w:r>
          </w:p>
          <w:p w14:paraId="180C0C66" w14:textId="043D96DF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  <w:commentRangeEnd w:id="76"/>
            <w:r>
              <w:rPr>
                <w:rStyle w:val="aff9"/>
              </w:rPr>
              <w:commentReference w:id="76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21446293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78659BF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82DE501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3B7316D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5F0092C" w14:textId="77777777" w:rsidR="0019054B" w:rsidRDefault="0019054B" w:rsidP="0019054B">
            <w:r w:rsidRPr="00D145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0637FC00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F5A218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  <w:commentRangeStart w:id="77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585625" w14:textId="77777777" w:rsidR="0019054B" w:rsidRPr="00F27BA7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F27BA7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деление на число, оканчивающееся нулями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.</w:t>
            </w:r>
            <w:commentRangeEnd w:id="77"/>
            <w:r>
              <w:rPr>
                <w:rStyle w:val="aff9"/>
              </w:rPr>
              <w:commentReference w:id="77"/>
            </w:r>
          </w:p>
          <w:p w14:paraId="07EDCB12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942E4E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C14C16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90DB75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3FEDE5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965497" w14:textId="77777777" w:rsidR="0019054B" w:rsidRDefault="0019054B" w:rsidP="0019054B">
            <w:r w:rsidRPr="00D145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016ACE16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CB48FE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BC0C92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8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Задачи на движение в противоположных направлениях</w:t>
            </w:r>
            <w:commentRangeEnd w:id="78"/>
            <w:r>
              <w:rPr>
                <w:rStyle w:val="aff9"/>
              </w:rPr>
              <w:commentReference w:id="78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3AFDC8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2692BC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D80F2A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CA9913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5F2712" w14:textId="77777777" w:rsidR="0019054B" w:rsidRDefault="0019054B" w:rsidP="0019054B">
            <w:r w:rsidRPr="00D1455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5CD35DFA" w14:textId="77777777" w:rsidTr="009A43BB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970CEDF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7BD39A5" w14:textId="08A6E202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E30251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Задачи на движение в одном направлении</w:t>
            </w:r>
            <w:r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 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1596541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4D8E4142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56A683A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E2D5E73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D8D3266" w14:textId="77777777" w:rsidR="0019054B" w:rsidRDefault="0019054B" w:rsidP="0019054B">
            <w:r w:rsidRPr="00D1548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0C38AF46" w14:textId="77777777" w:rsidTr="009A43BB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3C92174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46152C9E" w14:textId="05392991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Задачи на движение по реке</w:t>
            </w:r>
          </w:p>
          <w:p w14:paraId="7CFC540C" w14:textId="77314F49" w:rsidR="0019054B" w:rsidRPr="0061367E" w:rsidRDefault="0019054B" w:rsidP="0019054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55D7C32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E7258FD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3CCBF0B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40CA00BB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208AE9D1" w14:textId="77777777" w:rsidR="0019054B" w:rsidRDefault="0019054B" w:rsidP="0019054B">
            <w:r w:rsidRPr="00D1548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6B3F6D48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A8DAAE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DA45A3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Что узнали. Чему научились.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AE64F0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634C84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7B2B37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35867E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755B62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F27BA7" w14:paraId="444A626C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B504337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2F80A7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Наши проекты «Сборник математических задач»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676142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0AEB9A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FD6FDA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B8D02B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16D085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F27BA7" w14:paraId="339975B2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AE967C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CFF74C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9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 числа на сумму</w:t>
            </w:r>
            <w:commentRangeEnd w:id="79"/>
            <w:r>
              <w:rPr>
                <w:rStyle w:val="aff9"/>
              </w:rPr>
              <w:commentReference w:id="79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4F2050" w14:textId="77777777" w:rsidR="0019054B" w:rsidRPr="009A4774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9760A6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639400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03199B8" w14:textId="77777777" w:rsidR="0019054B" w:rsidRPr="009A4774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E2F9E5" w14:textId="77777777" w:rsidR="0019054B" w:rsidRDefault="0019054B" w:rsidP="0019054B">
            <w:r w:rsidRPr="00E942DC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C12696" w14:paraId="5D13B4EC" w14:textId="77777777" w:rsidTr="00F518FD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50DA6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966ED" w14:textId="77777777" w:rsidR="0019054B" w:rsidRPr="00C12696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80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умножение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на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двузначное число </w:t>
            </w:r>
            <w:commentRangeEnd w:id="80"/>
            <w:r>
              <w:rPr>
                <w:rStyle w:val="aff9"/>
              </w:rPr>
              <w:commentReference w:id="80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E9931" w14:textId="77777777" w:rsidR="0019054B" w:rsidRPr="00B0336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B0336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7D9D3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C3224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C7BA6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070CA" w14:textId="77777777" w:rsidR="0019054B" w:rsidRDefault="0019054B" w:rsidP="0019054B">
            <w:r w:rsidRPr="00E942DC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38CA1C3C" w14:textId="77777777" w:rsidTr="00F518FD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09CC5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B2602" w14:textId="77777777" w:rsidR="0019054B" w:rsidRPr="00C12696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81"/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умножение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на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двузначное число</w:t>
            </w:r>
            <w:commentRangeEnd w:id="81"/>
            <w:r>
              <w:rPr>
                <w:rStyle w:val="aff9"/>
              </w:rPr>
              <w:commentReference w:id="81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DD88C" w14:textId="77777777" w:rsidR="0019054B" w:rsidRPr="00B0336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F920B7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8EC9E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A1E99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84AC12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6B552BE4" w14:textId="77777777" w:rsidTr="00F518FD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A00A4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E75B0F" w14:textId="77777777" w:rsidR="0019054B" w:rsidRPr="00C12696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82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Решение задач на нахождение неизвестных по двум разностям</w:t>
            </w:r>
            <w:commentRangeEnd w:id="82"/>
            <w:r>
              <w:rPr>
                <w:rStyle w:val="aff9"/>
              </w:rPr>
              <w:commentReference w:id="82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D333B" w14:textId="77777777" w:rsidR="0019054B" w:rsidRPr="00B0336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31DAC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563504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C92B9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5ACDB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4C48A8" w14:paraId="03884808" w14:textId="77777777" w:rsidTr="00F518FD">
        <w:trPr>
          <w:trHeight w:hRule="exact" w:val="1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1BDF8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619B8D" w14:textId="77777777" w:rsidR="0019054B" w:rsidRPr="00C12696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Что узнали. Чему научились.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93C7F" w14:textId="77777777" w:rsidR="0019054B" w:rsidRPr="00B0336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2D0E5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4A54C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465914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D459DE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Тестирование; </w:t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Самооценка с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использованием «Оценочного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листа»;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19054B" w:rsidRPr="001763D9" w14:paraId="5F493B4C" w14:textId="77777777" w:rsidTr="00F518FD">
        <w:trPr>
          <w:trHeight w:hRule="exact" w:val="14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01F18" w14:textId="77777777" w:rsidR="0019054B" w:rsidRPr="004776E2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59A70" w14:textId="77777777" w:rsidR="0019054B" w:rsidRPr="001763D9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Проверочная работа № 6</w:t>
            </w:r>
            <w:r w:rsidRPr="001763D9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 xml:space="preserve"> «Умножение на двузначное число»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26F71" w14:textId="77777777" w:rsidR="0019054B" w:rsidRPr="00B0336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9F0BB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515FF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985DF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17242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C12696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</w:t>
            </w:r>
            <w:r w:rsidRPr="00C12696">
              <w:rPr>
                <w:rFonts w:ascii="Times New Roman" w:hAnsi="Times New Roman" w:cs="Times New Roman"/>
                <w:lang w:val="ru-RU"/>
              </w:rPr>
              <w:br/>
              <w:t>контроль</w:t>
            </w:r>
          </w:p>
        </w:tc>
      </w:tr>
      <w:tr w:rsidR="0019054B" w:rsidRPr="001763D9" w14:paraId="5FEB44FD" w14:textId="77777777" w:rsidTr="00F518FD">
        <w:trPr>
          <w:trHeight w:hRule="exact" w:val="15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4AD0D" w14:textId="77777777" w:rsidR="0019054B" w:rsidRPr="00180999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F8869" w14:textId="77777777" w:rsidR="0019054B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18099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Анализ проверочной работы.</w:t>
            </w:r>
          </w:p>
          <w:p w14:paraId="3EC1294B" w14:textId="77777777" w:rsidR="0019054B" w:rsidRPr="00180999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83"/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</w:t>
            </w:r>
            <w:r w:rsidRPr="0018099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еление на двузначное число </w:t>
            </w:r>
            <w:commentRangeEnd w:id="83"/>
            <w:r>
              <w:rPr>
                <w:rStyle w:val="aff9"/>
              </w:rPr>
              <w:commentReference w:id="83"/>
            </w:r>
          </w:p>
          <w:p w14:paraId="1359F38C" w14:textId="77777777" w:rsidR="0019054B" w:rsidRPr="00180999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0F867" w14:textId="77777777" w:rsidR="0019054B" w:rsidRPr="00B0336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6909C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6A0FD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AEE77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B1BED" w14:textId="77777777" w:rsidR="0019054B" w:rsidRDefault="0019054B" w:rsidP="0019054B">
            <w:r w:rsidRPr="0000301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590F165B" w14:textId="77777777" w:rsidTr="00F518FD">
        <w:trPr>
          <w:trHeight w:hRule="exact" w:val="14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27B58" w14:textId="77777777" w:rsidR="0019054B" w:rsidRPr="00180999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  <w:commentRangeStart w:id="84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2CC37" w14:textId="77777777" w:rsidR="0019054B" w:rsidRPr="00180999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деление многозначных чисел на двузначное число с остатком</w:t>
            </w:r>
            <w:commentRangeEnd w:id="84"/>
            <w:r>
              <w:rPr>
                <w:rStyle w:val="aff9"/>
              </w:rPr>
              <w:commentReference w:id="84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12D60" w14:textId="77777777" w:rsidR="0019054B" w:rsidRPr="00B0336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69C14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EB429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25D58" w14:textId="77777777" w:rsidR="0019054B" w:rsidRPr="00B0336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3A148" w14:textId="77777777" w:rsidR="0019054B" w:rsidRDefault="0019054B" w:rsidP="0019054B">
            <w:r w:rsidRPr="0000301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0A881561" w14:textId="77777777" w:rsidTr="00F518FD">
        <w:trPr>
          <w:trHeight w:hRule="exact" w:val="24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97AAD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3FB9D" w14:textId="75AED0D4" w:rsidR="0019054B" w:rsidRPr="00C12696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85"/>
            <w:r w:rsidRPr="004B3591">
              <w:rPr>
                <w:rFonts w:ascii="Times New Roman" w:hAnsi="Times New Roman" w:cs="Times New Roman"/>
                <w:color w:val="0070C0"/>
                <w:lang w:val="ru-RU"/>
              </w:rPr>
              <w:t xml:space="preserve">Равенство, содержащее </w:t>
            </w:r>
            <w:r w:rsidRPr="004B3591">
              <w:rPr>
                <w:rFonts w:ascii="Times New Roman" w:hAnsi="Times New Roman" w:cs="Times New Roman"/>
                <w:color w:val="0070C0"/>
                <w:lang w:val="ru-RU"/>
              </w:rPr>
              <w:br/>
              <w:t xml:space="preserve">неизвестный компонент </w:t>
            </w:r>
            <w:r w:rsidRPr="004B3591">
              <w:rPr>
                <w:rFonts w:ascii="Times New Roman" w:hAnsi="Times New Roman" w:cs="Times New Roman"/>
                <w:color w:val="0070C0"/>
                <w:lang w:val="ru-RU"/>
              </w:rPr>
              <w:br/>
              <w:t xml:space="preserve">арифметического действия </w:t>
            </w:r>
            <w:r w:rsidRPr="000B0D73">
              <w:rPr>
                <w:rFonts w:ascii="Times New Roman" w:hAnsi="Times New Roman" w:cs="Times New Roman"/>
                <w:b/>
                <w:color w:val="0070C0"/>
                <w:lang w:val="ru-RU"/>
              </w:rPr>
              <w:t>деления с остатком</w:t>
            </w:r>
            <w:r w:rsidRPr="004B3591">
              <w:rPr>
                <w:rFonts w:ascii="Times New Roman" w:hAnsi="Times New Roman" w:cs="Times New Roman"/>
                <w:color w:val="0070C0"/>
                <w:lang w:val="ru-RU"/>
              </w:rPr>
              <w:t>: запись, нахождение неизвестного компонента</w:t>
            </w:r>
            <w:r>
              <w:rPr>
                <w:rFonts w:ascii="Times New Roman" w:hAnsi="Times New Roman" w:cs="Times New Roman"/>
                <w:color w:val="0070C0"/>
                <w:lang w:val="ru-RU"/>
              </w:rPr>
              <w:t xml:space="preserve">          </w:t>
            </w:r>
            <w:commentRangeEnd w:id="85"/>
            <w:r w:rsidR="0050436D">
              <w:rPr>
                <w:rStyle w:val="aff9"/>
              </w:rPr>
              <w:commentReference w:id="85"/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189BCA" w14:textId="77777777" w:rsidR="0019054B" w:rsidRPr="001763D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1D617C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1A85D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4DB37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2AA852" w14:textId="77777777" w:rsidR="0019054B" w:rsidRDefault="0019054B" w:rsidP="0019054B">
            <w:r w:rsidRPr="00D77AE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58B072B9" w14:textId="77777777" w:rsidTr="00F518FD">
        <w:trPr>
          <w:trHeight w:hRule="exact" w:val="1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8D792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2D1C1" w14:textId="77777777" w:rsidR="0019054B" w:rsidRPr="00180999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86"/>
            <w:r w:rsidRPr="00180999">
              <w:rPr>
                <w:rFonts w:ascii="Times New Roman" w:hAnsi="Times New Roman" w:cs="Times New Roman"/>
                <w:lang w:val="ru-RU"/>
              </w:rPr>
              <w:t>Письменное деление многозначных чисел на двузначное число</w:t>
            </w:r>
            <w:r>
              <w:rPr>
                <w:rFonts w:ascii="Times New Roman" w:hAnsi="Times New Roman" w:cs="Times New Roman"/>
                <w:lang w:val="ru-RU"/>
              </w:rPr>
              <w:t xml:space="preserve"> (по плану)</w:t>
            </w:r>
            <w:commentRangeEnd w:id="86"/>
            <w:r>
              <w:rPr>
                <w:rStyle w:val="aff9"/>
              </w:rPr>
              <w:commentReference w:id="86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5D187" w14:textId="77777777" w:rsidR="0019054B" w:rsidRPr="001763D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3D78D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0F5D8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42D1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2D274" w14:textId="77777777" w:rsidR="0019054B" w:rsidRDefault="0019054B" w:rsidP="0019054B">
            <w:r w:rsidRPr="00D77AE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3571A74D" w14:textId="77777777" w:rsidTr="00F518FD">
        <w:trPr>
          <w:trHeight w:hRule="exact" w:val="1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E1819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F3857" w14:textId="77777777" w:rsidR="0019054B" w:rsidRPr="00EE6EEC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87"/>
            <w:r>
              <w:rPr>
                <w:rFonts w:ascii="Times New Roman" w:hAnsi="Times New Roman" w:cs="Times New Roman"/>
                <w:lang w:val="ru-RU"/>
              </w:rPr>
              <w:t xml:space="preserve">Письменное деление </w:t>
            </w:r>
            <w:r w:rsidRPr="00EE6EEC">
              <w:rPr>
                <w:rFonts w:ascii="Times New Roman" w:hAnsi="Times New Roman" w:cs="Times New Roman"/>
                <w:lang w:val="ru-RU"/>
              </w:rPr>
              <w:t>на двузначное число (цифра частного находится способом проб)</w:t>
            </w:r>
            <w:commentRangeEnd w:id="87"/>
            <w:r>
              <w:rPr>
                <w:rStyle w:val="aff9"/>
              </w:rPr>
              <w:commentReference w:id="87"/>
            </w:r>
          </w:p>
          <w:p w14:paraId="1B0169D4" w14:textId="77777777" w:rsidR="0019054B" w:rsidRPr="00180999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5A62F" w14:textId="77777777" w:rsidR="0019054B" w:rsidRPr="001763D9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52D72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D3620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21696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92B5F" w14:textId="77777777" w:rsidR="0019054B" w:rsidRDefault="0019054B" w:rsidP="0019054B">
            <w:r w:rsidRPr="0096205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304C7C6B" w14:textId="77777777" w:rsidTr="00F518FD">
        <w:trPr>
          <w:trHeight w:hRule="exact"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2C1794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1641B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A2366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CAD63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484A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2FF9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54CB4" w14:textId="77777777" w:rsidR="0019054B" w:rsidRDefault="0019054B" w:rsidP="0019054B">
            <w:r w:rsidRPr="0096205F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4641EBD9" w14:textId="77777777" w:rsidTr="00F518FD">
        <w:trPr>
          <w:trHeight w:hRule="exact" w:val="9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DE56C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671DD4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Письменное деление на двузначное число, оканчивающееся нулями.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00D55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3C4783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055A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3B16D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A8BCC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3E658B70" w14:textId="77777777" w:rsidTr="00F518FD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01BC65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5635A" w14:textId="77777777" w:rsidR="0019054B" w:rsidRPr="00EE6EEC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88"/>
            <w:r>
              <w:rPr>
                <w:rFonts w:ascii="Times New Roman" w:hAnsi="Times New Roman" w:cs="Times New Roman"/>
                <w:lang w:val="ru-RU"/>
              </w:rPr>
              <w:t xml:space="preserve">Письменное деление </w:t>
            </w:r>
            <w:r w:rsidRPr="00EE6EEC">
              <w:rPr>
                <w:rFonts w:ascii="Times New Roman" w:hAnsi="Times New Roman" w:cs="Times New Roman"/>
                <w:lang w:val="ru-RU"/>
              </w:rPr>
              <w:t>на двузначное число (в записи частного есть нули</w:t>
            </w:r>
            <w:commentRangeEnd w:id="88"/>
            <w:r>
              <w:rPr>
                <w:rStyle w:val="aff9"/>
              </w:rPr>
              <w:commentReference w:id="88"/>
            </w:r>
            <w:r w:rsidRPr="00EE6EEC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66E16CC7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6FC83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20ED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06BFC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B4B28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F289A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12019B27" w14:textId="77777777" w:rsidTr="00F518FD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32C51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7F718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89"/>
            <w:r>
              <w:rPr>
                <w:rFonts w:ascii="Times New Roman" w:hAnsi="Times New Roman" w:cs="Times New Roman"/>
                <w:lang w:val="ru-RU"/>
              </w:rPr>
              <w:t>Задачи с величинами «производительность», «время», «работа»</w:t>
            </w:r>
            <w:commentRangeEnd w:id="89"/>
            <w:r>
              <w:rPr>
                <w:rStyle w:val="aff9"/>
              </w:rPr>
              <w:commentReference w:id="89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F1B21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0786F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9240C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8C584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E14D3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69215293" w14:textId="77777777" w:rsidTr="00F518FD">
        <w:trPr>
          <w:trHeight w:hRule="exact" w:val="16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9EFFF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8F8C2" w14:textId="03090949" w:rsidR="0019054B" w:rsidRPr="00583253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90"/>
            <w:r w:rsidRPr="00583253">
              <w:rPr>
                <w:rFonts w:ascii="Times New Roman" w:hAnsi="Times New Roman" w:cs="Times New Roman"/>
                <w:color w:val="0070C0"/>
                <w:lang w:val="ru-RU"/>
              </w:rPr>
              <w:t>Числовое выражение, содержащее действия сложения, вычитания, умножения и деления (без скобок</w:t>
            </w:r>
            <w:r>
              <w:rPr>
                <w:rFonts w:ascii="Times New Roman" w:hAnsi="Times New Roman" w:cs="Times New Roman"/>
                <w:color w:val="0070C0"/>
                <w:lang w:val="ru-RU"/>
              </w:rPr>
              <w:t>, со скобками</w:t>
            </w:r>
            <w:r w:rsidRPr="00583253">
              <w:rPr>
                <w:rFonts w:ascii="Times New Roman" w:hAnsi="Times New Roman" w:cs="Times New Roman"/>
                <w:color w:val="0070C0"/>
                <w:lang w:val="ru-RU"/>
              </w:rPr>
              <w:t>)</w:t>
            </w:r>
            <w:r>
              <w:rPr>
                <w:rFonts w:ascii="Times New Roman" w:hAnsi="Times New Roman" w:cs="Times New Roman"/>
                <w:color w:val="0070C0"/>
                <w:lang w:val="ru-RU"/>
              </w:rPr>
              <w:t xml:space="preserve">                                </w:t>
            </w:r>
            <w:commentRangeEnd w:id="90"/>
            <w:r>
              <w:rPr>
                <w:rStyle w:val="aff9"/>
              </w:rPr>
              <w:commentReference w:id="90"/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  <w:p w14:paraId="521BEC43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43B29D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7F693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B081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25E60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B8B07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7A33BF2B" w14:textId="77777777" w:rsidTr="00F518FD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9B2BC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AAE42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«Странички любознательных»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C239E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F582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60F17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D91F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480F4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0501B1A5" w14:textId="77777777" w:rsidTr="00F518FD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3C30B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E6898" w14:textId="77777777" w:rsidR="0019054B" w:rsidRPr="00583253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b/>
                <w:lang w:val="ru-RU"/>
              </w:rPr>
            </w:pPr>
            <w:r w:rsidRPr="00583253">
              <w:rPr>
                <w:rFonts w:ascii="Times New Roman" w:hAnsi="Times New Roman" w:cs="Times New Roman"/>
                <w:b/>
                <w:lang w:val="ru-RU"/>
              </w:rPr>
              <w:t>Проверочная работа №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7 </w:t>
            </w:r>
            <w:r w:rsidRPr="00583253">
              <w:rPr>
                <w:rFonts w:ascii="Times New Roman" w:hAnsi="Times New Roman" w:cs="Times New Roman"/>
                <w:b/>
                <w:lang w:val="ru-RU"/>
              </w:rPr>
              <w:t>«Письменное деление на двузначные числа».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9F62C4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CC0FB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45DD6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0AFF0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A51D1" w14:textId="77777777" w:rsidR="0019054B" w:rsidRDefault="0019054B" w:rsidP="0019054B">
            <w:r w:rsidRPr="00373F5E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</w:t>
            </w:r>
            <w:r w:rsidRPr="00373F5E">
              <w:rPr>
                <w:rFonts w:ascii="Times New Roman" w:hAnsi="Times New Roman" w:cs="Times New Roman"/>
                <w:lang w:val="ru-RU"/>
              </w:rPr>
              <w:br/>
              <w:t>контроль</w:t>
            </w:r>
          </w:p>
        </w:tc>
      </w:tr>
      <w:tr w:rsidR="0019054B" w:rsidRPr="001763D9" w14:paraId="1021419A" w14:textId="77777777" w:rsidTr="00F518FD">
        <w:trPr>
          <w:trHeight w:hRule="exact" w:val="16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4384D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0A435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91"/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>Пространственные отношения и геометрические фигуры. Наглядные представления о симметрии</w:t>
            </w:r>
            <w:commentRangeEnd w:id="91"/>
            <w:r w:rsidR="0050436D">
              <w:rPr>
                <w:rStyle w:val="aff9"/>
              </w:rPr>
              <w:commentReference w:id="91"/>
            </w:r>
          </w:p>
          <w:p w14:paraId="7C0B40C9" w14:textId="56C15EB2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  <w:p w14:paraId="0E3874FA" w14:textId="77777777" w:rsidR="0019054B" w:rsidRPr="00583253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C47B4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796A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BBC2B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E913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6C646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73CFA8DE" w14:textId="77777777" w:rsidTr="00F518FD">
        <w:trPr>
          <w:trHeight w:hRule="exact" w:val="12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E6013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89C67" w14:textId="77777777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19054B">
              <w:rPr>
                <w:rFonts w:ascii="Times New Roman" w:hAnsi="Times New Roman" w:cs="Times New Roman"/>
                <w:color w:val="0070C0"/>
                <w:lang w:val="ru-RU"/>
              </w:rPr>
              <w:t>Ось симметрии фигуры</w:t>
            </w:r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>.</w:t>
            </w:r>
          </w:p>
          <w:p w14:paraId="491F63CE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>Фигуры, имеющие ось симметрии</w:t>
            </w:r>
          </w:p>
          <w:p w14:paraId="57352403" w14:textId="16906463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36607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DD356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17E4F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75E1D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247F6" w14:textId="77777777" w:rsidR="0019054B" w:rsidRDefault="0019054B" w:rsidP="0019054B"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34C0582E" w14:textId="77777777" w:rsidTr="00F518FD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8E3A46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E3903" w14:textId="77777777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>.</w:t>
            </w:r>
            <w:commentRangeStart w:id="92"/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>Построение геометрических фигур, симметричных заданным</w:t>
            </w:r>
            <w:commentRangeEnd w:id="92"/>
            <w:r w:rsidR="0050436D">
              <w:rPr>
                <w:rStyle w:val="aff9"/>
              </w:rPr>
              <w:commentReference w:id="92"/>
            </w:r>
          </w:p>
          <w:p w14:paraId="18BE2107" w14:textId="6A515664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5CF00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31B73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0EC8F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A0055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A8B56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1763D9" w14:paraId="0F480010" w14:textId="77777777" w:rsidTr="00F518FD">
        <w:trPr>
          <w:trHeight w:hRule="exact" w:val="2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3B2CE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F575C" w14:textId="77777777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93"/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 xml:space="preserve">Окружность, круг: распознавание и изображение. </w:t>
            </w:r>
            <w:r w:rsidRPr="008A0527">
              <w:rPr>
                <w:rFonts w:ascii="Times New Roman" w:hAnsi="Times New Roman" w:cs="Times New Roman"/>
                <w:color w:val="0070C0"/>
                <w:lang w:val="ru-RU"/>
              </w:rPr>
              <w:t>Построение окружности заданного радиуса</w:t>
            </w:r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 xml:space="preserve">. </w:t>
            </w:r>
            <w:commentRangeEnd w:id="93"/>
            <w:r w:rsidR="0050436D">
              <w:rPr>
                <w:rStyle w:val="aff9"/>
              </w:rPr>
              <w:commentReference w:id="93"/>
            </w:r>
          </w:p>
          <w:p w14:paraId="62F74C0C" w14:textId="77777777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</w:p>
          <w:p w14:paraId="442D4A4A" w14:textId="4D6C39A1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 xml:space="preserve">  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7E23C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EDA1C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2347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4BB2F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DEC1E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1763D9" w14:paraId="3CCDA3A4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70C06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53472" w14:textId="77777777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94"/>
            <w:r w:rsidRPr="006227AE">
              <w:rPr>
                <w:rFonts w:ascii="Times New Roman" w:hAnsi="Times New Roman" w:cs="Times New Roman"/>
                <w:color w:val="0070C0"/>
                <w:lang w:val="ru-RU"/>
              </w:rPr>
              <w:t>Построение изученных геометрических фигур с помощью линейки, угольника, циркуля. Решение геометрических задач.</w:t>
            </w:r>
            <w:commentRangeEnd w:id="94"/>
            <w:r w:rsidR="0050436D">
              <w:rPr>
                <w:rStyle w:val="aff9"/>
              </w:rPr>
              <w:commentReference w:id="94"/>
            </w:r>
          </w:p>
          <w:p w14:paraId="5849D354" w14:textId="4BEBC6A1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D1628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7D1CC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87412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9C536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F66F5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93083E" w14:paraId="21B35D55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0B8DDD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FF2F8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95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Пространственные геометрические фигуры (тела): шар,</w:t>
            </w:r>
            <w:commentRangeEnd w:id="95"/>
            <w:r w:rsidR="0050436D">
              <w:rPr>
                <w:rStyle w:val="aff9"/>
              </w:rPr>
              <w:commentReference w:id="95"/>
            </w:r>
          </w:p>
          <w:p w14:paraId="2E4E3579" w14:textId="5D88DDD2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622CD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1BCA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F5CFD" w14:textId="77777777" w:rsidR="0019054B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F153A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E1835" w14:textId="77777777" w:rsidR="0019054B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93083E" w14:paraId="5B9CC0A7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04291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B2B74D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96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Пространственные гео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 xml:space="preserve">метрические фигуры (тела): </w:t>
            </w: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 xml:space="preserve">куб, </w:t>
            </w:r>
            <w:commentRangeEnd w:id="96"/>
            <w:r w:rsidR="0050436D">
              <w:rPr>
                <w:rStyle w:val="aff9"/>
              </w:rPr>
              <w:commentReference w:id="96"/>
            </w:r>
          </w:p>
          <w:p w14:paraId="7FD6B9D2" w14:textId="712EE208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3A4F2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BDB43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78336" w14:textId="77777777" w:rsidR="0019054B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1A1C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8568B" w14:textId="77777777" w:rsidR="0019054B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93083E" w14:paraId="121B90C0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979C50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23DAD" w14:textId="77777777" w:rsidR="0019054B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97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 xml:space="preserve">Пространственные геометрические фигуры (тела): 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цилиндр</w:t>
            </w:r>
            <w:commentRangeEnd w:id="97"/>
            <w:r w:rsidR="0050436D">
              <w:rPr>
                <w:rStyle w:val="aff9"/>
              </w:rPr>
              <w:commentReference w:id="97"/>
            </w:r>
          </w:p>
          <w:p w14:paraId="7E547423" w14:textId="2124D790" w:rsidR="0019054B" w:rsidRPr="006227AE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86312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D62DC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66A0B" w14:textId="77777777" w:rsidR="0019054B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ECC7D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79C7F" w14:textId="77777777" w:rsidR="0019054B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A16412" w14:paraId="3881352C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CDCB5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6E6E41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98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 xml:space="preserve">Пространственные геометрические фигуры (тела): конус, </w:t>
            </w:r>
            <w:commentRangeEnd w:id="98"/>
            <w:r w:rsidR="0050436D">
              <w:rPr>
                <w:rStyle w:val="aff9"/>
              </w:rPr>
              <w:commentReference w:id="98"/>
            </w:r>
          </w:p>
          <w:p w14:paraId="24FBE61F" w14:textId="30887D45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7E8FC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1EE74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5A8FD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0CB6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6F712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A16412" w14:paraId="7B1D5F8D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1A556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3A88BE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99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Пространственные геометрические фигуры (тела): пирамида</w:t>
            </w:r>
            <w:commentRangeEnd w:id="99"/>
            <w:r w:rsidR="00734123">
              <w:rPr>
                <w:rStyle w:val="aff9"/>
              </w:rPr>
              <w:commentReference w:id="99"/>
            </w:r>
          </w:p>
          <w:p w14:paraId="1E90B19B" w14:textId="039CE893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A4739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B2D3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52C38B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46B2F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0D30C" w14:textId="77777777" w:rsidR="0019054B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6453061E" w14:textId="77777777" w:rsidTr="00F518FD">
        <w:trPr>
          <w:trHeight w:hRule="exact" w:val="16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E7AF84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92F325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0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Проекции предметов окружающего мира на плоскость</w:t>
            </w:r>
            <w:commentRangeEnd w:id="100"/>
            <w:r w:rsidR="00734123">
              <w:rPr>
                <w:rStyle w:val="aff9"/>
              </w:rPr>
              <w:commentReference w:id="100"/>
            </w:r>
          </w:p>
          <w:p w14:paraId="43452834" w14:textId="61869E91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43725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461A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2398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4BF7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100A8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1763D9" w14:paraId="04F444B2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EABFA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7E0F80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1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Конструирование: разбиение фигуры на прямоугольники (квадраты), составление фигур из прямоугольников/квадратов</w:t>
            </w:r>
            <w:commentRangeEnd w:id="101"/>
            <w:r w:rsidR="00734123">
              <w:rPr>
                <w:rStyle w:val="aff9"/>
              </w:rPr>
              <w:commentReference w:id="101"/>
            </w:r>
          </w:p>
          <w:p w14:paraId="13B8720F" w14:textId="73254769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C73EE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83A1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87864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F627A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1CD77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1763D9" w14:paraId="4F57BB70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C1AE3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3183E6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Периметр, площадь фигуры, составленной из двух-трёх прямоугольников (квадратов). Решение геометрических задач</w:t>
            </w:r>
          </w:p>
          <w:p w14:paraId="47A02F1C" w14:textId="1E9DF908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C2B4C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55F28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6F34D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08FEA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DCDAB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1763D9" w14:paraId="2EE482A4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E98DE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675FBB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2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Работа с утверждениями: конструирование, проверка истинности</w:t>
            </w:r>
            <w:commentRangeEnd w:id="102"/>
            <w:r w:rsidR="00734123">
              <w:rPr>
                <w:rStyle w:val="aff9"/>
              </w:rPr>
              <w:commentReference w:id="102"/>
            </w:r>
          </w:p>
          <w:p w14:paraId="71FB840B" w14:textId="71D048C5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57C87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71B7D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65915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4703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0E169" w14:textId="77777777" w:rsidR="0019054B" w:rsidRDefault="0019054B" w:rsidP="0019054B">
            <w:r w:rsidRPr="00A3224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411E2940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748D0C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84A47A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3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Работа с утверждениями: проверка логических рассуждений при решении задач</w:t>
            </w:r>
            <w:commentRangeEnd w:id="103"/>
            <w:r w:rsidR="00734123">
              <w:rPr>
                <w:rStyle w:val="aff9"/>
              </w:rPr>
              <w:commentReference w:id="103"/>
            </w:r>
          </w:p>
          <w:p w14:paraId="0553B312" w14:textId="21A6C05A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9655E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2D15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4E82B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B87FF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D1B53" w14:textId="77777777" w:rsidR="0019054B" w:rsidRDefault="0019054B" w:rsidP="0019054B">
            <w:r w:rsidRPr="00A3224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4E62002F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15DE2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2E02FB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4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Примеры и контрпримеры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.</w:t>
            </w:r>
            <w:commentRangeEnd w:id="104"/>
            <w:r w:rsidR="00734123">
              <w:rPr>
                <w:rStyle w:val="aff9"/>
              </w:rPr>
              <w:commentReference w:id="104"/>
            </w:r>
          </w:p>
          <w:p w14:paraId="441B7494" w14:textId="21351933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54248F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0B7722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656DA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EBAA5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B106D" w14:textId="77777777" w:rsidR="0019054B" w:rsidRDefault="0019054B" w:rsidP="0019054B">
            <w:r w:rsidRPr="00A32248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3AC3E3D7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DFC11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146DFB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5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Данные о реальных процессах и явлениях окружающего мира, представленные на схемах, в таблицах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, текстах</w:t>
            </w:r>
            <w:commentRangeEnd w:id="105"/>
            <w:r>
              <w:rPr>
                <w:rStyle w:val="aff9"/>
              </w:rPr>
              <w:commentReference w:id="105"/>
            </w:r>
          </w:p>
          <w:p w14:paraId="4DABEEB8" w14:textId="38F53F5A" w:rsidR="0019054B" w:rsidRPr="00B0520F" w:rsidRDefault="0019054B" w:rsidP="0019054B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1DAD0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452D3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A4CC2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F7BBA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A72D4" w14:textId="77777777" w:rsidR="0019054B" w:rsidRDefault="0019054B" w:rsidP="0019054B">
            <w:r w:rsidRPr="00AA66A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60ACAE07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88B1F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8C35A4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6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Сбор математических данных о заданном объекте (числе, величине, геометрической фигуре)</w:t>
            </w:r>
            <w:commentRangeEnd w:id="106"/>
            <w:r w:rsidR="005D4461">
              <w:rPr>
                <w:rStyle w:val="aff9"/>
              </w:rPr>
              <w:commentReference w:id="106"/>
            </w:r>
          </w:p>
          <w:p w14:paraId="4ACDD9D6" w14:textId="24F2952B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2ABBB6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00E35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DDFF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60954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0CC5B" w14:textId="77777777" w:rsidR="0019054B" w:rsidRDefault="0019054B" w:rsidP="0019054B">
            <w:r w:rsidRPr="00AA66AD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0A3FD33A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D1CC1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515C21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7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Поиск информации в справочной литературе, сети Интернет</w:t>
            </w:r>
            <w:commentRangeEnd w:id="107"/>
            <w:r w:rsidR="007D48F3">
              <w:rPr>
                <w:rStyle w:val="aff9"/>
              </w:rPr>
              <w:commentReference w:id="107"/>
            </w:r>
          </w:p>
          <w:p w14:paraId="35650CA1" w14:textId="114818BC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24147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EEA87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81D8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428DC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6DAAD" w14:textId="77777777" w:rsidR="0019054B" w:rsidRDefault="0019054B" w:rsidP="0019054B">
            <w:r w:rsidRPr="00890461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09D9D833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70A46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E9A75C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8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Запись информации в предложенной таблице</w:t>
            </w:r>
            <w:commentRangeEnd w:id="108"/>
            <w:r w:rsidR="007D48F3">
              <w:rPr>
                <w:rStyle w:val="aff9"/>
              </w:rPr>
              <w:commentReference w:id="108"/>
            </w:r>
          </w:p>
          <w:p w14:paraId="3671EDBB" w14:textId="3FC63DB4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B9F1A7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881E3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BC2B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A0435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0264A" w14:textId="77777777" w:rsidR="0019054B" w:rsidRDefault="0019054B" w:rsidP="0019054B">
            <w:r w:rsidRPr="00890461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699A0208" w14:textId="77777777" w:rsidTr="00F518FD">
        <w:trPr>
          <w:trHeight w:hRule="exact" w:val="21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7E4E9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39EE98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09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Доступные электронные средства обучения, пособия, их использование под руководством педагога и самостоятельно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 xml:space="preserve">. </w:t>
            </w:r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Правила безопасной работы с электронными источниками информации</w:t>
            </w:r>
            <w:commentRangeEnd w:id="109"/>
            <w:r w:rsidR="00997350">
              <w:rPr>
                <w:rStyle w:val="aff9"/>
              </w:rPr>
              <w:commentReference w:id="109"/>
            </w:r>
          </w:p>
          <w:p w14:paraId="322583F4" w14:textId="73BD3BD9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40227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37C32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03E77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92CD5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99371" w14:textId="77777777" w:rsidR="0019054B" w:rsidRDefault="0019054B" w:rsidP="0019054B">
            <w:r w:rsidRPr="00890461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7499E68A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CDEA5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55DDC4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10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Алгоритмы для решения учебных задач</w:t>
            </w:r>
            <w:commentRangeEnd w:id="110"/>
            <w:r w:rsidR="009B451A">
              <w:rPr>
                <w:rStyle w:val="aff9"/>
              </w:rPr>
              <w:commentReference w:id="110"/>
            </w:r>
          </w:p>
          <w:p w14:paraId="240655CE" w14:textId="14298D22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68EF6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74603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5C857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396FC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E4122C" w14:textId="77777777" w:rsidR="0019054B" w:rsidRDefault="0019054B" w:rsidP="0019054B">
            <w:r w:rsidRPr="00B86BC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37D1BDDA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E440D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181E88" w14:textId="77777777" w:rsidR="0019054B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commentRangeStart w:id="111"/>
            <w:r w:rsidRPr="006227AE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Математическая информация. Алгоритмы для решения практических задач</w:t>
            </w:r>
            <w:commentRangeEnd w:id="111"/>
            <w:r w:rsidR="009B451A">
              <w:rPr>
                <w:rStyle w:val="aff9"/>
              </w:rPr>
              <w:commentReference w:id="111"/>
            </w:r>
          </w:p>
          <w:p w14:paraId="3CF593BE" w14:textId="6D66694A" w:rsidR="0019054B" w:rsidRPr="006227AE" w:rsidRDefault="0019054B" w:rsidP="0019054B">
            <w:pPr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9760D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1C4E1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AB1F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697252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392BA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0A25D" w14:textId="77777777" w:rsidR="0019054B" w:rsidRDefault="0019054B" w:rsidP="0019054B">
            <w:r w:rsidRPr="00B86BC9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1763D9" w14:paraId="061482A6" w14:textId="77777777" w:rsidTr="009B451A">
        <w:trPr>
          <w:trHeight w:hRule="exact" w:val="9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D159D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2CB19" w14:textId="77777777" w:rsidR="0019054B" w:rsidRPr="00B0520F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67E97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307AC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A40C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312D8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69D12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1763D9" w14:paraId="129523EA" w14:textId="77777777" w:rsidTr="009B451A">
        <w:trPr>
          <w:trHeight w:hRule="exact" w:val="7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4DC3D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20A5D" w14:textId="77777777" w:rsidR="0019054B" w:rsidRDefault="0019054B" w:rsidP="0019054B">
            <w:r>
              <w:rPr>
                <w:rFonts w:ascii="Times New Roman" w:hAnsi="Times New Roman" w:cs="Times New Roman"/>
                <w:lang w:val="ru-RU"/>
              </w:rPr>
              <w:t>Резерв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49BCD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9F7CA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3E504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57BC2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988E3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1763D9" w14:paraId="15094886" w14:textId="77777777" w:rsidTr="009B451A">
        <w:trPr>
          <w:trHeight w:hRule="exact" w:val="7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F8B5D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27A4D" w14:textId="77777777" w:rsidR="0019054B" w:rsidRDefault="0019054B" w:rsidP="0019054B">
            <w:r w:rsidRPr="00330E83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ABE35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FAFC0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630F1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07660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7A1F23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1763D9" w14:paraId="75A0D6D1" w14:textId="77777777" w:rsidTr="009B451A">
        <w:trPr>
          <w:trHeight w:hRule="exact" w:val="7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0091C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A3523" w14:textId="77777777" w:rsidR="0019054B" w:rsidRDefault="0019054B" w:rsidP="0019054B">
            <w:r w:rsidRPr="00330E83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561DE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8800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55CF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C85A9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008FFF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1763D9" w14:paraId="7C8964F4" w14:textId="77777777" w:rsidTr="009B451A">
        <w:trPr>
          <w:trHeight w:hRule="exact" w:val="5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DFE12" w14:textId="77777777" w:rsidR="0019054B" w:rsidRPr="007649C8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E8D2FA" w14:textId="77777777" w:rsidR="0019054B" w:rsidRDefault="0019054B" w:rsidP="0019054B">
            <w:r w:rsidRPr="00330E83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2A3E0" w14:textId="77777777" w:rsidR="0019054B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85A728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AA11E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3D1D8" w14:textId="77777777" w:rsidR="0019054B" w:rsidRPr="001763D9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60C0F" w14:textId="77777777" w:rsidR="0019054B" w:rsidRPr="00C12696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9B451A" w:rsidRPr="001763D9" w14:paraId="251222D2" w14:textId="77777777" w:rsidTr="009B451A">
        <w:trPr>
          <w:trHeight w:hRule="exact" w:val="71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31113" w14:textId="77777777" w:rsidR="009B451A" w:rsidRPr="007649C8" w:rsidRDefault="009B451A" w:rsidP="009B451A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3020E" w14:textId="77D4CA51" w:rsidR="009B451A" w:rsidRPr="00330E83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  <w:r w:rsidRPr="00B00C82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2D28A" w14:textId="13798591" w:rsidR="009B451A" w:rsidRDefault="009B451A" w:rsidP="009B451A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3D0EC" w14:textId="77777777" w:rsidR="009B451A" w:rsidRPr="001763D9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2D0F1" w14:textId="77777777" w:rsidR="009B451A" w:rsidRPr="001763D9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9673E9" w14:textId="77777777" w:rsidR="009B451A" w:rsidRPr="001763D9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97A9F" w14:textId="77777777" w:rsidR="009B451A" w:rsidRPr="00C12696" w:rsidRDefault="009B451A" w:rsidP="009B451A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9B451A" w:rsidRPr="001763D9" w14:paraId="23B3F8B7" w14:textId="77777777" w:rsidTr="009B451A">
        <w:trPr>
          <w:trHeight w:hRule="exact" w:val="7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FE2BB" w14:textId="77777777" w:rsidR="009B451A" w:rsidRPr="007649C8" w:rsidRDefault="009B451A" w:rsidP="009B451A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A0D12" w14:textId="39628448" w:rsidR="009B451A" w:rsidRPr="00330E83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  <w:r w:rsidRPr="00B00C82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42169" w14:textId="3805C320" w:rsidR="009B451A" w:rsidRDefault="009B451A" w:rsidP="009B451A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2A9FD" w14:textId="77777777" w:rsidR="009B451A" w:rsidRPr="001763D9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01784" w14:textId="77777777" w:rsidR="009B451A" w:rsidRPr="001763D9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2FD2B" w14:textId="77777777" w:rsidR="009B451A" w:rsidRPr="001763D9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0728C5" w14:textId="77777777" w:rsidR="009B451A" w:rsidRPr="00C12696" w:rsidRDefault="009B451A" w:rsidP="009B451A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</w:tbl>
    <w:p w14:paraId="3DF2DCC0" w14:textId="77777777" w:rsidR="00D95533" w:rsidRDefault="00044476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</w:t>
      </w:r>
    </w:p>
    <w:p w14:paraId="290B922F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3BF3E626" w14:textId="77777777" w:rsidR="00B006D0" w:rsidRDefault="00B006D0" w:rsidP="00B006D0">
      <w:pPr>
        <w:rPr>
          <w:b/>
          <w:lang w:val="ru-RU"/>
        </w:rPr>
      </w:pPr>
      <w:commentRangeStart w:id="112"/>
      <w:r>
        <w:rPr>
          <w:b/>
          <w:lang w:val="ru-RU"/>
        </w:rPr>
        <w:t xml:space="preserve">Контрольная работа </w:t>
      </w:r>
      <w:commentRangeEnd w:id="112"/>
      <w:r>
        <w:rPr>
          <w:rStyle w:val="aff9"/>
        </w:rPr>
        <w:commentReference w:id="112"/>
      </w:r>
    </w:p>
    <w:p w14:paraId="16D107D0" w14:textId="77777777" w:rsidR="00B006D0" w:rsidRPr="000D5E79" w:rsidRDefault="00B006D0" w:rsidP="00B006D0">
      <w:pPr>
        <w:rPr>
          <w:b/>
          <w:sz w:val="24"/>
          <w:szCs w:val="24"/>
          <w:lang w:val="ru-RU"/>
        </w:rPr>
      </w:pPr>
      <w:commentRangeStart w:id="113"/>
      <w:r w:rsidRPr="000D5E79">
        <w:rPr>
          <w:b/>
          <w:sz w:val="24"/>
          <w:szCs w:val="24"/>
          <w:lang w:val="ru-RU"/>
        </w:rPr>
        <w:t>Рекомендуемые контрольные работы:</w:t>
      </w:r>
      <w:commentRangeEnd w:id="113"/>
      <w:r>
        <w:rPr>
          <w:rStyle w:val="aff9"/>
        </w:rPr>
        <w:commentReference w:id="113"/>
      </w:r>
    </w:p>
    <w:p w14:paraId="6C257F64" w14:textId="77777777" w:rsidR="00B006D0" w:rsidRPr="000D5E79" w:rsidRDefault="00B006D0" w:rsidP="00B006D0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1. Контрольная работа по итогам 1-й четверти.</w:t>
      </w:r>
    </w:p>
    <w:p w14:paraId="75950E72" w14:textId="77777777" w:rsidR="00B006D0" w:rsidRPr="000D5E79" w:rsidRDefault="00B006D0" w:rsidP="00B006D0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2. Контрольная работа по итогам 1-го полугодия.</w:t>
      </w:r>
    </w:p>
    <w:p w14:paraId="725813A3" w14:textId="77777777" w:rsidR="00B006D0" w:rsidRPr="000D5E79" w:rsidRDefault="00B006D0" w:rsidP="00B006D0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3. Контрольная работа по итогам 3-й четверти.</w:t>
      </w:r>
    </w:p>
    <w:p w14:paraId="37F64788" w14:textId="77777777" w:rsidR="00B006D0" w:rsidRPr="000D5E79" w:rsidRDefault="00B006D0" w:rsidP="00B006D0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4. Контрольная работа по итогам года.</w:t>
      </w:r>
    </w:p>
    <w:p w14:paraId="7E22F4DC" w14:textId="77777777" w:rsidR="009508BD" w:rsidRDefault="009508BD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1E188E91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2F2200DB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4687A388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5C99674E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041CFF72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67805F4D" w14:textId="77777777" w:rsidR="00B006D0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42D4F13A" w14:textId="77777777" w:rsidR="00B006D0" w:rsidRPr="00C12696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7E371941" w14:textId="77777777" w:rsidR="004B2B38" w:rsidRPr="00A16412" w:rsidRDefault="004B2B38" w:rsidP="004B2B38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22D0D4FE" w14:textId="77777777" w:rsidR="004B2B38" w:rsidRPr="004B2B38" w:rsidRDefault="004B2B38" w:rsidP="004B2B38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4B2B38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14:paraId="4087C9D9" w14:textId="77777777" w:rsidR="004B2B38" w:rsidRPr="004B2B38" w:rsidRDefault="004B2B38" w:rsidP="004B2B38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lang w:val="ru-RU"/>
        </w:rPr>
      </w:pPr>
      <w:r w:rsidRPr="004B2B38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14:paraId="34575ECD" w14:textId="77777777" w:rsidR="004B2B38" w:rsidRPr="00C12696" w:rsidRDefault="004B2B38" w:rsidP="004B2B38">
      <w:pPr>
        <w:autoSpaceDE w:val="0"/>
        <w:autoSpaceDN w:val="0"/>
        <w:spacing w:before="166" w:after="0" w:line="271" w:lineRule="auto"/>
        <w:ind w:right="14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Математика (в 2 частях), 4 класс /Моро М.И., Бантова М.А., Бельтюкова Г.В. и другие, Акционерное общество «Издательство «Просвещение»;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Введите свой вариант:</w:t>
      </w:r>
    </w:p>
    <w:p w14:paraId="16DCB791" w14:textId="77777777" w:rsidR="004B2B38" w:rsidRPr="00C12696" w:rsidRDefault="004B2B38" w:rsidP="004B2B38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2C7AE807" w14:textId="77777777" w:rsidR="004B2B38" w:rsidRPr="00C12696" w:rsidRDefault="004B2B38" w:rsidP="004B2B38">
      <w:pPr>
        <w:autoSpaceDE w:val="0"/>
        <w:autoSpaceDN w:val="0"/>
        <w:spacing w:before="166" w:after="0" w:line="271" w:lineRule="auto"/>
        <w:ind w:right="864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Математика. Методические рекомендации. Волкова Светлана Ивановна, Степанова Светлана Вячеславовна, Бельтюкова Галина Васильевна все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Редактор: Бойцова А. Е., Чернецова-Рождественская И. В.</w:t>
      </w:r>
    </w:p>
    <w:p w14:paraId="022430C9" w14:textId="77777777" w:rsidR="004B2B38" w:rsidRPr="00C12696" w:rsidRDefault="004B2B38" w:rsidP="004B2B38">
      <w:pPr>
        <w:autoSpaceDE w:val="0"/>
        <w:autoSpaceDN w:val="0"/>
        <w:spacing w:before="7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Издательство: Просвещение</w:t>
      </w:r>
    </w:p>
    <w:p w14:paraId="41703323" w14:textId="77777777" w:rsidR="004B2B38" w:rsidRPr="00C12696" w:rsidRDefault="004B2B38" w:rsidP="004B2B38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08668E54" w14:textId="77777777" w:rsidR="004B2B38" w:rsidRPr="004B2B38" w:rsidRDefault="004C48A8" w:rsidP="004B2B38">
      <w:pPr>
        <w:autoSpaceDE w:val="0"/>
        <w:autoSpaceDN w:val="0"/>
        <w:spacing w:after="0" w:line="281" w:lineRule="auto"/>
        <w:ind w:right="7776"/>
        <w:rPr>
          <w:rFonts w:ascii="Times New Roman" w:eastAsia="Times New Roman" w:hAnsi="Times New Roman" w:cs="Times New Roman"/>
          <w:sz w:val="24"/>
          <w:lang w:val="ru-RU"/>
        </w:rPr>
      </w:pPr>
      <w:hyperlink r:id="rId260" w:tgtFrame="_blank" w:history="1"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</w:rPr>
          <w:t>https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  <w:lang w:val="ru-RU"/>
          </w:rPr>
          <w:t>://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</w:rPr>
          <w:t>resh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  <w:lang w:val="ru-RU"/>
          </w:rPr>
          <w:t>.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</w:rPr>
          <w:t>edu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  <w:lang w:val="ru-RU"/>
          </w:rPr>
          <w:t>.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</w:rPr>
          <w:t>ru</w:t>
        </w:r>
        <w:r w:rsidR="004B2B38" w:rsidRPr="004B2B38">
          <w:rPr>
            <w:rStyle w:val="aff8"/>
            <w:rFonts w:ascii="Times New Roman" w:eastAsia="Times New Roman" w:hAnsi="Times New Roman" w:cs="Times New Roman"/>
            <w:color w:val="auto"/>
            <w:sz w:val="24"/>
            <w:lang w:val="ru-RU"/>
          </w:rPr>
          <w:t>/</w:t>
        </w:r>
      </w:hyperlink>
    </w:p>
    <w:p w14:paraId="616ED101" w14:textId="77777777" w:rsidR="004B2B38" w:rsidRPr="004B2B38" w:rsidRDefault="004B2B38" w:rsidP="004B2B38">
      <w:pPr>
        <w:autoSpaceDE w:val="0"/>
        <w:autoSpaceDN w:val="0"/>
        <w:spacing w:after="0" w:line="281" w:lineRule="auto"/>
        <w:ind w:right="7776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4B2B38">
        <w:rPr>
          <w:rFonts w:ascii="Times New Roman" w:eastAsia="Times New Roman" w:hAnsi="Times New Roman" w:cs="Times New Roman"/>
          <w:sz w:val="24"/>
        </w:rPr>
        <w:t>https</w:t>
      </w:r>
      <w:r w:rsidRPr="004B2B38">
        <w:rPr>
          <w:rFonts w:ascii="Times New Roman" w:eastAsia="Times New Roman" w:hAnsi="Times New Roman" w:cs="Times New Roman"/>
          <w:sz w:val="24"/>
          <w:lang w:val="ru-RU"/>
        </w:rPr>
        <w:t>://</w:t>
      </w:r>
      <w:r w:rsidRPr="004B2B38">
        <w:rPr>
          <w:rFonts w:ascii="Times New Roman" w:eastAsia="Times New Roman" w:hAnsi="Times New Roman" w:cs="Times New Roman"/>
          <w:sz w:val="24"/>
        </w:rPr>
        <w:t>uchi</w:t>
      </w:r>
      <w:r w:rsidRPr="004B2B38">
        <w:rPr>
          <w:rFonts w:ascii="Times New Roman" w:eastAsia="Times New Roman" w:hAnsi="Times New Roman" w:cs="Times New Roman"/>
          <w:sz w:val="24"/>
          <w:lang w:val="ru-RU"/>
        </w:rPr>
        <w:t>.</w:t>
      </w:r>
      <w:r w:rsidRPr="004B2B38">
        <w:rPr>
          <w:rFonts w:ascii="Times New Roman" w:eastAsia="Times New Roman" w:hAnsi="Times New Roman" w:cs="Times New Roman"/>
          <w:sz w:val="24"/>
        </w:rPr>
        <w:t>ru</w:t>
      </w:r>
      <w:r w:rsidRPr="004B2B38">
        <w:rPr>
          <w:rFonts w:ascii="Times New Roman" w:eastAsia="Times New Roman" w:hAnsi="Times New Roman" w:cs="Times New Roman"/>
          <w:sz w:val="24"/>
          <w:lang w:val="ru-RU"/>
        </w:rPr>
        <w:t xml:space="preserve">/ </w:t>
      </w:r>
      <w:r w:rsidRPr="004B2B38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education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yandex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ru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r w:rsidRPr="004B2B38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www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yaklass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ru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r w:rsidRPr="004B2B38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www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zipgrade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com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r w:rsidRPr="004B2B38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learningapps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org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r w:rsidRPr="004B2B38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www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plickers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C12696">
        <w:rPr>
          <w:rFonts w:ascii="Times New Roman" w:eastAsia="Times New Roman" w:hAnsi="Times New Roman" w:cs="Times New Roman"/>
          <w:color w:val="000000"/>
          <w:sz w:val="24"/>
        </w:rPr>
        <w:t>com</w:t>
      </w:r>
      <w:r w:rsidRPr="004B2B38">
        <w:rPr>
          <w:rFonts w:ascii="Times New Roman" w:eastAsia="Times New Roman" w:hAnsi="Times New Roman" w:cs="Times New Roman"/>
          <w:color w:val="000000"/>
          <w:sz w:val="24"/>
          <w:lang w:val="ru-RU"/>
        </w:rPr>
        <w:t>/</w:t>
      </w:r>
    </w:p>
    <w:p w14:paraId="7354FECF" w14:textId="77777777" w:rsidR="004B2B38" w:rsidRPr="004B2B38" w:rsidRDefault="004B2B38" w:rsidP="004B2B38">
      <w:pPr>
        <w:rPr>
          <w:rFonts w:ascii="Times New Roman" w:hAnsi="Times New Roman" w:cs="Times New Roman"/>
          <w:lang w:val="ru-RU"/>
        </w:rPr>
        <w:sectPr w:rsidR="004B2B38" w:rsidRPr="004B2B38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1EC0372C" w14:textId="77777777" w:rsidR="004B2B38" w:rsidRDefault="004B2B38" w:rsidP="004B2B38">
      <w:pPr>
        <w:rPr>
          <w:rFonts w:ascii="Times New Roman" w:hAnsi="Times New Roman" w:cs="Times New Roman"/>
          <w:lang w:val="ru-RU"/>
        </w:rPr>
      </w:pPr>
    </w:p>
    <w:p w14:paraId="4F116315" w14:textId="77777777" w:rsidR="004B2B38" w:rsidRPr="004B2B38" w:rsidRDefault="004B2B38" w:rsidP="004B2B38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</w:p>
    <w:p w14:paraId="6912FD22" w14:textId="77777777" w:rsidR="004B2B38" w:rsidRPr="00C12696" w:rsidRDefault="004B2B38" w:rsidP="004B2B38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14:paraId="1885FFC2" w14:textId="77777777" w:rsidR="004B2B38" w:rsidRPr="00C12696" w:rsidRDefault="004B2B38" w:rsidP="004B2B38">
      <w:pPr>
        <w:autoSpaceDE w:val="0"/>
        <w:autoSpaceDN w:val="0"/>
        <w:spacing w:before="346" w:after="0" w:line="298" w:lineRule="auto"/>
        <w:ind w:right="720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УЧЕБНОЕ ОБОРУДОВАНИЕ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Печатные пособия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Демонстрационные пособия </w:t>
      </w:r>
      <w:r w:rsidRPr="00C12696">
        <w:rPr>
          <w:rFonts w:ascii="Times New Roman" w:hAnsi="Times New Roman" w:cs="Times New Roman"/>
          <w:lang w:val="ru-RU"/>
        </w:rPr>
        <w:br/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Экранно-звуковые пособия</w:t>
      </w:r>
    </w:p>
    <w:p w14:paraId="67B1795C" w14:textId="77777777" w:rsidR="008E7CA9" w:rsidRPr="00C12696" w:rsidRDefault="004B2B38" w:rsidP="008D309D">
      <w:pPr>
        <w:autoSpaceDE w:val="0"/>
        <w:autoSpaceDN w:val="0"/>
        <w:spacing w:before="262" w:after="0" w:line="302" w:lineRule="auto"/>
        <w:ind w:right="720"/>
        <w:rPr>
          <w:rFonts w:ascii="Times New Roman" w:hAnsi="Times New Roman" w:cs="Times New Roman"/>
          <w:lang w:val="ru-RU"/>
        </w:rPr>
      </w:pPr>
      <w:r w:rsidRPr="00C1269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ОБОРУДОВАНИЕ ДЛЯ ПРОВЕДЕНИЯ ЛАБОРАТОРНЫХ И ПРАКТИЧЕСКИХ РАБОТ </w:t>
      </w:r>
      <w:r w:rsidRPr="00C12696">
        <w:rPr>
          <w:rFonts w:ascii="Times New Roman" w:eastAsia="Times New Roman" w:hAnsi="Times New Roman" w:cs="Times New Roman"/>
          <w:color w:val="000000"/>
          <w:sz w:val="24"/>
          <w:lang w:val="ru-RU"/>
        </w:rPr>
        <w:t>Комплекты инст</w:t>
      </w:r>
      <w:r w:rsidR="008D309D">
        <w:rPr>
          <w:rFonts w:ascii="Times New Roman" w:eastAsia="Times New Roman" w:hAnsi="Times New Roman" w:cs="Times New Roman"/>
          <w:color w:val="000000"/>
          <w:sz w:val="24"/>
          <w:lang w:val="ru-RU"/>
        </w:rPr>
        <w:t>рументов для чертежей, измерен</w:t>
      </w:r>
    </w:p>
    <w:sectPr w:rsidR="008E7CA9" w:rsidRPr="00C1269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лариса" w:date="2022-08-15T13:37:00Z" w:initials="л">
    <w:p w14:paraId="51A251DA" w14:textId="20666380" w:rsidR="007700B8" w:rsidRPr="00363EB2" w:rsidRDefault="007700B8" w:rsidP="00B006D0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 контроль проводится после изучения определенной темы(раздела) и может проходить, в  основном, в письменной форме. Письменная работа также может быть проведена в виде тестовых заданий.  Также возможно осуществить контроль с использованием цифровых инструментов.</w:t>
      </w:r>
    </w:p>
    <w:p w14:paraId="5B2AF9C0" w14:textId="77777777" w:rsidR="007700B8" w:rsidRPr="00B006D0" w:rsidRDefault="007700B8">
      <w:pPr>
        <w:pStyle w:val="affa"/>
        <w:rPr>
          <w:lang w:val="ru-RU"/>
        </w:rPr>
      </w:pPr>
    </w:p>
  </w:comment>
  <w:comment w:id="2" w:author="лариса" w:date="2022-09-04T22:09:00Z" w:initials="л">
    <w:p w14:paraId="424CAFFA" w14:textId="40B67187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Ч.1, с. 4-5.</w:t>
      </w:r>
    </w:p>
  </w:comment>
  <w:comment w:id="3" w:author="лариса" w:date="2022-09-07T14:49:00Z" w:initials="л">
    <w:p w14:paraId="49F29669" w14:textId="77777777" w:rsidR="00945425" w:rsidRPr="00616B35" w:rsidRDefault="00945425" w:rsidP="00945425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контроль осуществляется на материале изучаемых тем в форме устного опроса, письменного контроля, тестирования, самостоятельной работы, самооценки, взаимооценки, практичской работы и т. д.  Также возможно осуществить контроль с использованием цифровых инструментов.</w:t>
      </w:r>
    </w:p>
    <w:p w14:paraId="7A810FDC" w14:textId="77777777" w:rsidR="00945425" w:rsidRPr="00261E9C" w:rsidRDefault="00945425" w:rsidP="00945425">
      <w:pPr>
        <w:pStyle w:val="affa"/>
        <w:rPr>
          <w:lang w:val="ru-RU"/>
        </w:rPr>
      </w:pPr>
    </w:p>
    <w:p w14:paraId="444A6355" w14:textId="77777777" w:rsidR="00945425" w:rsidRPr="00A92BDB" w:rsidRDefault="00945425" w:rsidP="00945425">
      <w:pPr>
        <w:pStyle w:val="affa"/>
        <w:rPr>
          <w:lang w:val="ru-RU"/>
        </w:rPr>
      </w:pPr>
    </w:p>
    <w:p w14:paraId="10CA0FF1" w14:textId="32D25423" w:rsidR="00945425" w:rsidRPr="000046AC" w:rsidRDefault="00945425">
      <w:pPr>
        <w:pStyle w:val="affa"/>
        <w:rPr>
          <w:lang w:val="ru-RU"/>
        </w:rPr>
      </w:pPr>
    </w:p>
  </w:comment>
  <w:comment w:id="4" w:author="лариса" w:date="2022-09-04T22:10:00Z" w:initials="л">
    <w:p w14:paraId="322E154C" w14:textId="1E7983B1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ч.1, с.6.</w:t>
      </w:r>
    </w:p>
  </w:comment>
  <w:comment w:id="5" w:author="лариса" w:date="2022-09-04T22:10:00Z" w:initials="л">
    <w:p w14:paraId="36BDD2F3" w14:textId="744801B6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Ч.1, с. 8.</w:t>
      </w:r>
    </w:p>
  </w:comment>
  <w:comment w:id="6" w:author="лариса" w:date="2022-09-04T22:11:00Z" w:initials="л">
    <w:p w14:paraId="25A3E6B6" w14:textId="7676C610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Ч.1, с. 9.</w:t>
      </w:r>
    </w:p>
  </w:comment>
  <w:comment w:id="7" w:author="лариса" w:date="2022-09-04T22:12:00Z" w:initials="л">
    <w:p w14:paraId="4599416F" w14:textId="6849B347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Ч.1, с. 10-11.</w:t>
      </w:r>
    </w:p>
  </w:comment>
  <w:comment w:id="8" w:author="лариса" w:date="2022-09-04T22:13:00Z" w:initials="л">
    <w:p w14:paraId="6E6F993C" w14:textId="1142E675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Ч.1, с. 12.</w:t>
      </w:r>
    </w:p>
  </w:comment>
  <w:comment w:id="9" w:author="лариса" w:date="2022-09-04T22:15:00Z" w:initials="л">
    <w:p w14:paraId="5C74E40F" w14:textId="0B5DEF3D" w:rsidR="007700B8" w:rsidRPr="008A0527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</w:p>
  </w:comment>
  <w:comment w:id="10" w:author="лариса" w:date="2022-08-15T13:42:00Z" w:initials="л">
    <w:p w14:paraId="1E1C2E0E" w14:textId="77777777" w:rsidR="007700B8" w:rsidRPr="00E56DFE" w:rsidRDefault="007700B8" w:rsidP="00B006D0">
      <w:pPr>
        <w:pStyle w:val="affa"/>
        <w:rPr>
          <w:lang w:val="ru-RU"/>
        </w:rPr>
      </w:pPr>
      <w:r>
        <w:rPr>
          <w:rStyle w:val="aff9"/>
        </w:rPr>
        <w:annotationRef/>
      </w:r>
      <w:r w:rsidRPr="00E56DFE">
        <w:rPr>
          <w:b/>
          <w:bCs/>
          <w:sz w:val="16"/>
          <w:szCs w:val="16"/>
          <w:u w:val="single"/>
          <w:lang w:val="ru-RU"/>
        </w:rPr>
        <w:t>Стартовый (входной) контроль</w:t>
      </w:r>
      <w:r w:rsidRPr="00E56DFE">
        <w:rPr>
          <w:sz w:val="16"/>
          <w:szCs w:val="16"/>
        </w:rPr>
        <w:t> </w:t>
      </w:r>
      <w:r w:rsidRPr="00E56DFE">
        <w:rPr>
          <w:sz w:val="16"/>
          <w:szCs w:val="16"/>
          <w:lang w:val="ru-RU"/>
        </w:rPr>
        <w:t xml:space="preserve">осуществляется в начале учебного года, при этом обязательно проводить сравнительный анализ с результатами итогового контроля, проводимого в конце прошлого учебного года. В стартовой работе лучше использовать </w:t>
      </w:r>
      <w:r w:rsidRPr="00E56DFE">
        <w:rPr>
          <w:sz w:val="16"/>
          <w:szCs w:val="16"/>
        </w:rPr>
        <w:t> </w:t>
      </w:r>
      <w:r w:rsidRPr="00E56DFE">
        <w:rPr>
          <w:sz w:val="16"/>
          <w:szCs w:val="16"/>
          <w:lang w:val="ru-RU"/>
        </w:rPr>
        <w:t>письменные контрольные работы, или опросы в форме теста.</w:t>
      </w:r>
    </w:p>
    <w:p w14:paraId="3A1F8EB3" w14:textId="77777777" w:rsidR="007700B8" w:rsidRPr="00E56DFE" w:rsidRDefault="007700B8" w:rsidP="00B006D0">
      <w:pPr>
        <w:pStyle w:val="affa"/>
        <w:rPr>
          <w:lang w:val="ru-RU"/>
        </w:rPr>
      </w:pPr>
    </w:p>
    <w:p w14:paraId="67B24B08" w14:textId="77777777" w:rsidR="007700B8" w:rsidRPr="00B006D0" w:rsidRDefault="007700B8">
      <w:pPr>
        <w:pStyle w:val="affa"/>
        <w:rPr>
          <w:lang w:val="ru-RU"/>
        </w:rPr>
      </w:pPr>
    </w:p>
  </w:comment>
  <w:comment w:id="11" w:author="лариса" w:date="2022-09-04T22:18:00Z" w:initials="л">
    <w:p w14:paraId="5858D87D" w14:textId="72E8434C" w:rsidR="007700B8" w:rsidRPr="00114A41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Чтение многозначных чисел. Запись многозначных чисел. (Учебник, ч.1, с. 24-25).</w:t>
      </w:r>
    </w:p>
  </w:comment>
  <w:comment w:id="12" w:author="лариса" w:date="2022-09-04T22:28:00Z" w:initials="л">
    <w:p w14:paraId="7E2906B9" w14:textId="75FA6BB4" w:rsidR="007700B8" w:rsidRPr="00822466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Подобрать материал на с. 22-23, ч.1</w:t>
      </w:r>
    </w:p>
  </w:comment>
  <w:comment w:id="13" w:author="лариса" w:date="2022-09-04T22:26:00Z" w:initials="л">
    <w:p w14:paraId="536AC1DB" w14:textId="5FFBE766" w:rsidR="007700B8" w:rsidRPr="00114A41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Разрядные слагаемые. (Учебник, ч.1,с.26).</w:t>
      </w:r>
    </w:p>
  </w:comment>
  <w:comment w:id="14" w:author="лариса" w:date="2022-09-04T22:32:00Z" w:initials="л">
    <w:p w14:paraId="2302C497" w14:textId="7322906D" w:rsidR="007700B8" w:rsidRPr="00822466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Подобрать материал на с. 29</w:t>
      </w:r>
    </w:p>
  </w:comment>
  <w:comment w:id="15" w:author="лариса" w:date="2022-09-04T22:27:00Z" w:initials="л">
    <w:p w14:paraId="5DE91024" w14:textId="5145CF28" w:rsidR="007700B8" w:rsidRPr="00114A41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Темпа по учебнику: Сравнение чисел. (Учебник, ч.1, с. 27)</w:t>
      </w:r>
    </w:p>
  </w:comment>
  <w:comment w:id="16" w:author="лариса" w:date="2022-09-04T22:42:00Z" w:initials="л">
    <w:p w14:paraId="5A306E09" w14:textId="02BB2A55" w:rsidR="007700B8" w:rsidRPr="00B71639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6. Подбор материала учителем самостоятельно.</w:t>
      </w:r>
    </w:p>
  </w:comment>
  <w:comment w:id="17" w:author="лариса" w:date="2022-09-04T22:44:00Z" w:initials="л">
    <w:p w14:paraId="1B50BA67" w14:textId="00D35DA1" w:rsidR="007700B8" w:rsidRPr="00B71639" w:rsidRDefault="007700B8" w:rsidP="00B7163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 xml:space="preserve">Классификатор. Урок № 7. Подбор материала учителем самостоятельно. </w:t>
      </w:r>
    </w:p>
    <w:p w14:paraId="137C4922" w14:textId="220E57F3" w:rsidR="007700B8" w:rsidRPr="00B71639" w:rsidRDefault="007700B8">
      <w:pPr>
        <w:pStyle w:val="affa"/>
        <w:rPr>
          <w:lang w:val="ru-RU"/>
        </w:rPr>
      </w:pPr>
    </w:p>
  </w:comment>
  <w:comment w:id="18" w:author="лариса" w:date="2022-09-04T22:45:00Z" w:initials="л">
    <w:p w14:paraId="7596CCD0" w14:textId="5FD33078" w:rsidR="007700B8" w:rsidRPr="00B71639" w:rsidRDefault="007700B8" w:rsidP="00B7163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Классификатор. Урок № 8. Подбор материала учителем самостоятельно.</w:t>
      </w:r>
    </w:p>
    <w:p w14:paraId="0A036477" w14:textId="3F31D3CA" w:rsidR="007700B8" w:rsidRPr="00B71639" w:rsidRDefault="007700B8">
      <w:pPr>
        <w:pStyle w:val="affa"/>
        <w:rPr>
          <w:lang w:val="ru-RU"/>
        </w:rPr>
      </w:pPr>
    </w:p>
  </w:comment>
  <w:comment w:id="19" w:author="лариса" w:date="2022-09-04T22:46:00Z" w:initials="л">
    <w:p w14:paraId="1100F3F3" w14:textId="44C0AA2B" w:rsidR="007700B8" w:rsidRPr="00B71639" w:rsidRDefault="007700B8" w:rsidP="00B7163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Классификатор. Урок № 9. Подбор материала учителем самостоятельно.</w:t>
      </w:r>
    </w:p>
    <w:p w14:paraId="1C37F44D" w14:textId="29A3EE7D" w:rsidR="007700B8" w:rsidRPr="00B71639" w:rsidRDefault="007700B8">
      <w:pPr>
        <w:pStyle w:val="affa"/>
        <w:rPr>
          <w:lang w:val="ru-RU"/>
        </w:rPr>
      </w:pPr>
    </w:p>
  </w:comment>
  <w:comment w:id="20" w:author="лариса" w:date="2022-09-04T22:46:00Z" w:initials="л">
    <w:p w14:paraId="2D67EB22" w14:textId="15178FB4" w:rsidR="007700B8" w:rsidRPr="00B71639" w:rsidRDefault="007700B8" w:rsidP="00B7163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Классификатор. Урок № 10. Подбор материала учителем самостоятельно.</w:t>
      </w:r>
    </w:p>
    <w:p w14:paraId="400704F1" w14:textId="685559EE" w:rsidR="007700B8" w:rsidRPr="00B71639" w:rsidRDefault="007700B8">
      <w:pPr>
        <w:pStyle w:val="affa"/>
        <w:rPr>
          <w:lang w:val="ru-RU"/>
        </w:rPr>
      </w:pPr>
    </w:p>
  </w:comment>
  <w:comment w:id="21" w:author="лариса" w:date="2022-09-04T22:46:00Z" w:initials="л">
    <w:p w14:paraId="387CE106" w14:textId="2F259FD7" w:rsidR="007700B8" w:rsidRPr="00B71639" w:rsidRDefault="007700B8" w:rsidP="00B7163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Классификатор. Урок № 11. Подбор материала учителем самостоятельно.</w:t>
      </w:r>
    </w:p>
    <w:p w14:paraId="2262325D" w14:textId="2C32EB62" w:rsidR="007700B8" w:rsidRPr="00B71639" w:rsidRDefault="007700B8">
      <w:pPr>
        <w:pStyle w:val="affa"/>
        <w:rPr>
          <w:lang w:val="ru-RU"/>
        </w:rPr>
      </w:pPr>
    </w:p>
  </w:comment>
  <w:comment w:id="22" w:author="лариса" w:date="2022-09-04T22:54:00Z" w:initials="л">
    <w:p w14:paraId="34E9B265" w14:textId="5CAAD35B" w:rsidR="007700B8" w:rsidRPr="005C0783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12. Подбор материала учителем самостоятельно.</w:t>
      </w:r>
    </w:p>
  </w:comment>
  <w:comment w:id="23" w:author="лариса" w:date="2022-09-04T22:50:00Z" w:initials="л">
    <w:p w14:paraId="16B6B2DD" w14:textId="44787C84" w:rsidR="007700B8" w:rsidRPr="00B71639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Километр. ( ч.1, с.36). Подобрать недостающий материал по теме самостоятельно.</w:t>
      </w:r>
    </w:p>
  </w:comment>
  <w:comment w:id="24" w:author="лариса" w:date="2022-09-04T22:51:00Z" w:initials="л">
    <w:p w14:paraId="5D4D9F8E" w14:textId="42682D40" w:rsidR="007700B8" w:rsidRPr="005C0783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Таблица единиц длины. (Учебник, ч.1, с. 37). </w:t>
      </w:r>
    </w:p>
  </w:comment>
  <w:comment w:id="25" w:author="лариса" w:date="2022-09-04T22:53:00Z" w:initials="л">
    <w:p w14:paraId="319CCC90" w14:textId="7406122C" w:rsidR="007700B8" w:rsidRPr="005C0783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Классификатр. Урок №18. Подбор мтериала учителем самостоятельно).</w:t>
      </w:r>
    </w:p>
  </w:comment>
  <w:comment w:id="26" w:author="лариса" w:date="2022-09-04T22:58:00Z" w:initials="л">
    <w:p w14:paraId="11270FA8" w14:textId="5EBF4B4E" w:rsidR="007700B8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Единица площади. Квадратный километр. Квадратный мииметр. (Учебник, ч.1, с. 0-41). </w:t>
      </w:r>
    </w:p>
    <w:p w14:paraId="75C341C6" w14:textId="3A8E159F" w:rsidR="007700B8" w:rsidRPr="005C0783" w:rsidRDefault="007700B8">
      <w:pPr>
        <w:pStyle w:val="affa"/>
        <w:rPr>
          <w:lang w:val="ru-RU"/>
        </w:rPr>
      </w:pPr>
      <w:r>
        <w:rPr>
          <w:lang w:val="ru-RU"/>
        </w:rPr>
        <w:t xml:space="preserve">Классификатор. Урок № 19). Подбор материала самостоятельно. </w:t>
      </w:r>
    </w:p>
  </w:comment>
  <w:comment w:id="27" w:author="лариса" w:date="2022-09-04T23:01:00Z" w:initials="л">
    <w:p w14:paraId="0906A6B8" w14:textId="3E675F18" w:rsidR="007700B8" w:rsidRPr="00727AC7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Уччебник, ч.1, с. 41).</w:t>
      </w:r>
    </w:p>
  </w:comment>
  <w:comment w:id="28" w:author="лариса" w:date="2022-09-04T23:04:00Z" w:initials="л">
    <w:p w14:paraId="1BE98C12" w14:textId="3AD1B395" w:rsidR="007700B8" w:rsidRPr="009760D5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20. Подбор материала самостоятельно.</w:t>
      </w:r>
    </w:p>
  </w:comment>
  <w:comment w:id="29" w:author="лариса" w:date="2022-09-04T23:07:00Z" w:initials="л">
    <w:p w14:paraId="19213498" w14:textId="4D1EF779" w:rsidR="007700B8" w:rsidRPr="009760D5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Тонна. Центрнер. (Учебник, ч.1, с. 45).</w:t>
      </w:r>
    </w:p>
  </w:comment>
  <w:comment w:id="30" w:author="лариса" w:date="2022-09-04T23:09:00Z" w:initials="л">
    <w:p w14:paraId="3808BA52" w14:textId="124EE71E" w:rsidR="007700B8" w:rsidRPr="009760D5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Учебник,ч.1, с. 46.</w:t>
      </w:r>
    </w:p>
  </w:comment>
  <w:comment w:id="31" w:author="лариса" w:date="2022-09-04T23:09:00Z" w:initials="л">
    <w:p w14:paraId="78052996" w14:textId="67466B15" w:rsidR="007700B8" w:rsidRPr="009760D5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Классификатор. Урок № 14. Подбор материала учителем самостоятельно. </w:t>
      </w:r>
    </w:p>
  </w:comment>
  <w:comment w:id="32" w:author="лариса" w:date="2022-09-04T23:11:00Z" w:initials="л">
    <w:p w14:paraId="719C6B36" w14:textId="147C3F9E" w:rsidR="007700B8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15.</w:t>
      </w:r>
    </w:p>
    <w:p w14:paraId="62D48E45" w14:textId="77777777" w:rsidR="007700B8" w:rsidRDefault="007700B8">
      <w:pPr>
        <w:pStyle w:val="affa"/>
        <w:rPr>
          <w:lang w:val="ru-RU"/>
        </w:rPr>
      </w:pPr>
    </w:p>
    <w:p w14:paraId="60692AEB" w14:textId="05C4471A" w:rsidR="007700B8" w:rsidRDefault="007700B8">
      <w:pPr>
        <w:pStyle w:val="affa"/>
        <w:rPr>
          <w:lang w:val="ru-RU"/>
        </w:rPr>
      </w:pPr>
      <w:r>
        <w:rPr>
          <w:lang w:val="ru-RU"/>
        </w:rPr>
        <w:t>Тема по учебнику: Единица времени: год. (ч.1, с. 47; 51).</w:t>
      </w:r>
    </w:p>
    <w:p w14:paraId="77B9BB86" w14:textId="472F0203" w:rsidR="007700B8" w:rsidRPr="00465BBB" w:rsidRDefault="007700B8">
      <w:pPr>
        <w:pStyle w:val="affa"/>
        <w:rPr>
          <w:lang w:val="ru-RU"/>
        </w:rPr>
      </w:pPr>
      <w:r>
        <w:rPr>
          <w:lang w:val="ru-RU"/>
        </w:rPr>
        <w:t>Календарь: подобрать материал самостоятельно.</w:t>
      </w:r>
    </w:p>
  </w:comment>
  <w:comment w:id="33" w:author="лариса" w:date="2022-09-04T23:14:00Z" w:initials="л">
    <w:p w14:paraId="29B338EB" w14:textId="5781B965" w:rsidR="007700B8" w:rsidRPr="00465BBB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Время от 0 часов до 24 часов. (ч.1, с. 48).</w:t>
      </w:r>
    </w:p>
  </w:comment>
  <w:comment w:id="34" w:author="лариса" w:date="2022-09-04T23:15:00Z" w:initials="л">
    <w:p w14:paraId="1D064160" w14:textId="5C740D0A" w:rsidR="007700B8" w:rsidRDefault="007700B8">
      <w:pPr>
        <w:pStyle w:val="aff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465B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Решение задач. (вычисление начала, продолжительности и конца события).</w:t>
      </w:r>
    </w:p>
    <w:p w14:paraId="6B2512D8" w14:textId="5A9090D9" w:rsidR="007700B8" w:rsidRPr="00465BBB" w:rsidRDefault="007700B8">
      <w:pPr>
        <w:pStyle w:val="affa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(Учебник, ч.1, с. 49).</w:t>
      </w:r>
    </w:p>
  </w:comment>
  <w:comment w:id="35" w:author="лариса" w:date="2022-09-04T23:23:00Z" w:initials="л">
    <w:p w14:paraId="716CFFCF" w14:textId="563B1F82" w:rsidR="007700B8" w:rsidRPr="0061367E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Уччебник. Ч.1, с. 50)</w:t>
      </w:r>
    </w:p>
  </w:comment>
  <w:comment w:id="36" w:author="лариса" w:date="2022-09-04T23:24:00Z" w:initials="л">
    <w:p w14:paraId="3534AC72" w14:textId="57EE4F4B" w:rsidR="007700B8" w:rsidRPr="0061367E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Уччебник, ч.1, с. 52)</w:t>
      </w:r>
    </w:p>
  </w:comment>
  <w:comment w:id="37" w:author="лариса" w:date="2022-09-04T23:24:00Z" w:initials="л">
    <w:p w14:paraId="6C64DBEA" w14:textId="746FFADC" w:rsidR="007700B8" w:rsidRPr="0061367E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16 Подбор материала учителем самостоятельно.</w:t>
      </w:r>
    </w:p>
  </w:comment>
  <w:comment w:id="38" w:author="лариса" w:date="2022-09-04T23:33:00Z" w:initials="л">
    <w:p w14:paraId="0CE21B58" w14:textId="7EFF57DF" w:rsidR="007700B8" w:rsidRPr="00A77E30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23. Подбор материала учителем самостоятельно.</w:t>
      </w:r>
    </w:p>
  </w:comment>
  <w:comment w:id="39" w:author="лариса" w:date="2022-09-06T09:41:00Z" w:initials="л">
    <w:p w14:paraId="03306ACB" w14:textId="1A87E976" w:rsidR="007700B8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41</w:t>
      </w:r>
    </w:p>
    <w:p w14:paraId="57DD7038" w14:textId="48D96DD7" w:rsidR="007700B8" w:rsidRDefault="007700B8">
      <w:pPr>
        <w:pStyle w:val="affa"/>
        <w:rPr>
          <w:lang w:val="ru-RU"/>
        </w:rPr>
      </w:pPr>
      <w:r>
        <w:rPr>
          <w:lang w:val="ru-RU"/>
        </w:rPr>
        <w:t>В учебнике есть свойства (ч.1, с. 104).</w:t>
      </w:r>
    </w:p>
    <w:p w14:paraId="7B2167EA" w14:textId="4A9B74B7" w:rsidR="007700B8" w:rsidRPr="0034648F" w:rsidRDefault="007700B8">
      <w:pPr>
        <w:pStyle w:val="affa"/>
        <w:rPr>
          <w:lang w:val="ru-RU"/>
        </w:rPr>
      </w:pPr>
      <w:r>
        <w:rPr>
          <w:lang w:val="ru-RU"/>
        </w:rPr>
        <w:t>Подобрать материал самостоятельно.</w:t>
      </w:r>
    </w:p>
  </w:comment>
  <w:comment w:id="40" w:author="лариса" w:date="2022-09-06T16:09:00Z" w:initials="л">
    <w:p w14:paraId="751DE65E" w14:textId="461F1204" w:rsidR="007700B8" w:rsidRPr="001C327D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в учебнике: Сложение и вычитание. (Учебник, ч.1, с. 60)</w:t>
      </w:r>
    </w:p>
  </w:comment>
  <w:comment w:id="41" w:author="лариса" w:date="2022-09-06T16:10:00Z" w:initials="л">
    <w:p w14:paraId="5A3DA59F" w14:textId="6333B668" w:rsidR="007700B8" w:rsidRPr="001C327D" w:rsidRDefault="007700B8" w:rsidP="001C327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в учебнике: Сложение и вычитание. (Учебник, ч.1, с. 61)</w:t>
      </w:r>
    </w:p>
    <w:p w14:paraId="58F00C9C" w14:textId="0C209D42" w:rsidR="007700B8" w:rsidRPr="001C327D" w:rsidRDefault="007700B8">
      <w:pPr>
        <w:pStyle w:val="affa"/>
        <w:rPr>
          <w:lang w:val="ru-RU"/>
        </w:rPr>
      </w:pPr>
    </w:p>
  </w:comment>
  <w:comment w:id="42" w:author="лариса" w:date="2022-09-06T16:14:00Z" w:initials="л">
    <w:p w14:paraId="51E99BDB" w14:textId="138C7D6E" w:rsidR="007700B8" w:rsidRPr="001C327D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Нахождение неизвестного слагаемого (Учебник, ч.1, с. 62)</w:t>
      </w:r>
    </w:p>
  </w:comment>
  <w:comment w:id="43" w:author="лариса" w:date="2022-09-06T16:15:00Z" w:initials="л">
    <w:p w14:paraId="0FB4AA1F" w14:textId="7E605D37" w:rsidR="007700B8" w:rsidRPr="001C327D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Нахождение неизвестного вычитаемого, неизвестного уменьшаемого. (Учебник, ч.1, с. 63).</w:t>
      </w:r>
    </w:p>
  </w:comment>
  <w:comment w:id="44" w:author="лариса" w:date="2022-09-06T16:24:00Z" w:initials="л">
    <w:p w14:paraId="7D7FDCF5" w14:textId="13C0D2ED" w:rsidR="007700B8" w:rsidRPr="005D79D7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ч.1, с. 64</w:t>
      </w:r>
    </w:p>
  </w:comment>
  <w:comment w:id="45" w:author="лариса" w:date="2022-09-06T17:04:00Z" w:initials="л">
    <w:p w14:paraId="2AACD5E9" w14:textId="089ED14B" w:rsidR="007700B8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Уроки № 62, 63.</w:t>
      </w:r>
    </w:p>
    <w:p w14:paraId="3ACDEA35" w14:textId="74FB886C" w:rsidR="007700B8" w:rsidRPr="00B104FA" w:rsidRDefault="007700B8">
      <w:pPr>
        <w:pStyle w:val="affa"/>
        <w:rPr>
          <w:lang w:val="ru-RU"/>
        </w:rPr>
      </w:pPr>
      <w:r>
        <w:rPr>
          <w:lang w:val="ru-RU"/>
        </w:rPr>
        <w:t>Учебник, ч.1, с. 66</w:t>
      </w:r>
    </w:p>
  </w:comment>
  <w:comment w:id="46" w:author="лариса" w:date="2022-09-06T17:05:00Z" w:initials="л">
    <w:p w14:paraId="70AD83F4" w14:textId="4DF885D4" w:rsidR="007700B8" w:rsidRPr="00B104FA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ч.1, с 67</w:t>
      </w:r>
    </w:p>
  </w:comment>
  <w:comment w:id="47" w:author="лариса" w:date="2022-09-07T02:07:00Z" w:initials="л">
    <w:p w14:paraId="5D05BBDB" w14:textId="3EFE6FAF" w:rsidR="00D05E52" w:rsidRPr="00D05E52" w:rsidRDefault="00D05E5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ч.1, с. 68</w:t>
      </w:r>
    </w:p>
  </w:comment>
  <w:comment w:id="48" w:author="лариса" w:date="2022-09-06T17:29:00Z" w:initials="л">
    <w:p w14:paraId="42D26D38" w14:textId="1DB4D83C" w:rsidR="007700B8" w:rsidRPr="00D05E5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</w:p>
  </w:comment>
  <w:comment w:id="49" w:author="лариса" w:date="2022-09-07T02:12:00Z" w:initials="л">
    <w:p w14:paraId="675A6CBE" w14:textId="7A847BBD" w:rsidR="00D05E52" w:rsidRPr="00D05E52" w:rsidRDefault="00D05E5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Умножение и его свойства. Умножение на 0 и 1. (Учебник, ч.1, с. 76).</w:t>
      </w:r>
    </w:p>
  </w:comment>
  <w:comment w:id="50" w:author="лариса" w:date="2022-09-07T02:13:00Z" w:initials="л">
    <w:p w14:paraId="478BFD84" w14:textId="3A071A26" w:rsidR="00D05E52" w:rsidRPr="00D05E52" w:rsidRDefault="00D05E5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Письменные приемы умножения. (Учебник, ч.1, с. 77)</w:t>
      </w:r>
    </w:p>
  </w:comment>
  <w:comment w:id="51" w:author="лариса" w:date="2022-09-07T02:15:00Z" w:initials="л">
    <w:p w14:paraId="3D830510" w14:textId="1BA60F03" w:rsidR="00D05E52" w:rsidRPr="00D05E52" w:rsidRDefault="00D05E5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Умножение чисел, запись которых оканчивается нулями. (Учебник, ч.1, с. 79).</w:t>
      </w:r>
    </w:p>
  </w:comment>
  <w:comment w:id="52" w:author="лариса" w:date="2022-09-07T02:16:00Z" w:initials="л">
    <w:p w14:paraId="676F612E" w14:textId="33805859" w:rsidR="00A6098C" w:rsidRPr="00A6098C" w:rsidRDefault="00A6098C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Нахождение неизвестного множителя, неизвестного делимого, неизвестного делителя. (Учебник, ч.1, с. 80).</w:t>
      </w:r>
    </w:p>
  </w:comment>
  <w:comment w:id="53" w:author="лариса" w:date="2022-09-06T16:39:00Z" w:initials="л">
    <w:p w14:paraId="378F347A" w14:textId="2F323974" w:rsidR="007700B8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54</w:t>
      </w:r>
    </w:p>
    <w:p w14:paraId="30B87376" w14:textId="77777777" w:rsidR="007700B8" w:rsidRPr="00FA3440" w:rsidRDefault="007700B8">
      <w:pPr>
        <w:pStyle w:val="affa"/>
        <w:rPr>
          <w:lang w:val="ru-RU"/>
        </w:rPr>
      </w:pPr>
    </w:p>
  </w:comment>
  <w:comment w:id="54" w:author="лариса" w:date="2022-09-07T02:21:00Z" w:initials="л">
    <w:p w14:paraId="5DCA2DB7" w14:textId="0E808C8F" w:rsidR="00A6098C" w:rsidRDefault="00A6098C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Деление на однозначное число. Письменные приемы деления. </w:t>
      </w:r>
    </w:p>
    <w:p w14:paraId="2E871014" w14:textId="51D0C3A5" w:rsidR="00A6098C" w:rsidRDefault="00A6098C">
      <w:pPr>
        <w:pStyle w:val="affa"/>
        <w:rPr>
          <w:lang w:val="ru-RU"/>
        </w:rPr>
      </w:pPr>
      <w:r>
        <w:rPr>
          <w:lang w:val="ru-RU"/>
        </w:rPr>
        <w:t xml:space="preserve">Подобрать материнал в учебнике ч. 1, с. 81-83. </w:t>
      </w:r>
    </w:p>
    <w:p w14:paraId="50EE8109" w14:textId="6ED8E3A6" w:rsidR="00A6098C" w:rsidRPr="00A6098C" w:rsidRDefault="00A6098C">
      <w:pPr>
        <w:pStyle w:val="affa"/>
        <w:rPr>
          <w:lang w:val="ru-RU"/>
        </w:rPr>
      </w:pPr>
      <w:r>
        <w:rPr>
          <w:lang w:val="ru-RU"/>
        </w:rPr>
        <w:t>См. Классификатор, урок № 31</w:t>
      </w:r>
    </w:p>
  </w:comment>
  <w:comment w:id="55" w:author="лариса" w:date="2022-09-07T02:25:00Z" w:initials="л">
    <w:p w14:paraId="11A245FA" w14:textId="2C9A81B1" w:rsidR="00A6098C" w:rsidRPr="00A6098C" w:rsidRDefault="00A6098C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Решение задач. (Учебник, ч.1, с. 84).</w:t>
      </w:r>
    </w:p>
  </w:comment>
  <w:comment w:id="56" w:author="лариса" w:date="2022-09-07T02:36:00Z" w:initials="л">
    <w:p w14:paraId="6D82DBF1" w14:textId="64A5D98D" w:rsidR="005055E1" w:rsidRPr="005055E1" w:rsidRDefault="005055E1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Задачи на пропорциональное деление. (Учебник, ч. 1, с. 85</w:t>
      </w:r>
      <w:r w:rsidR="00426A59">
        <w:rPr>
          <w:lang w:val="ru-RU"/>
        </w:rPr>
        <w:t xml:space="preserve"> - 86</w:t>
      </w:r>
      <w:r>
        <w:rPr>
          <w:lang w:val="ru-RU"/>
        </w:rPr>
        <w:t>)</w:t>
      </w:r>
    </w:p>
  </w:comment>
  <w:comment w:id="57" w:author="лариса" w:date="2022-09-07T02:56:00Z" w:initials="л">
    <w:p w14:paraId="6F3C855B" w14:textId="2B294724" w:rsidR="00426A59" w:rsidRPr="00426A59" w:rsidRDefault="00426A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Письменные приемы деления. Решение задач. (Учебник. ч. 1, с. 87).</w:t>
      </w:r>
    </w:p>
  </w:comment>
  <w:comment w:id="58" w:author="лариса" w:date="2022-09-07T03:03:00Z" w:initials="л">
    <w:p w14:paraId="1F2497C5" w14:textId="51E9991E" w:rsidR="00B07563" w:rsidRPr="00B07563" w:rsidRDefault="00B0756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1, с. 88</w:t>
      </w:r>
      <w:r w:rsidR="001C21B6">
        <w:rPr>
          <w:lang w:val="ru-RU"/>
        </w:rPr>
        <w:t xml:space="preserve"> - 90</w:t>
      </w:r>
    </w:p>
  </w:comment>
  <w:comment w:id="59" w:author="лариса" w:date="2022-09-07T03:17:00Z" w:initials="л">
    <w:p w14:paraId="09A3EAD2" w14:textId="15247B69" w:rsidR="001C21B6" w:rsidRPr="001C21B6" w:rsidRDefault="001C21B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64. Подбор материала учителем самостоятельно.</w:t>
      </w:r>
    </w:p>
  </w:comment>
  <w:comment w:id="60" w:author="лариса" w:date="2022-09-07T04:37:00Z" w:initials="л">
    <w:p w14:paraId="4DAC1589" w14:textId="1A5D842D" w:rsidR="00F518FD" w:rsidRPr="00F518FD" w:rsidRDefault="00F518F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55. Подбор материала учителем самостоятельно.</w:t>
      </w:r>
    </w:p>
  </w:comment>
  <w:comment w:id="61" w:author="лариса" w:date="2022-09-07T04:42:00Z" w:initials="л">
    <w:p w14:paraId="1B277A02" w14:textId="41326770" w:rsidR="00F518FD" w:rsidRPr="00F518FD" w:rsidRDefault="00F518F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Классификатор, урок № 57. Подбор материала учителем самостоятельно. </w:t>
      </w:r>
    </w:p>
  </w:comment>
  <w:comment w:id="62" w:author="лариса" w:date="2022-09-07T04:47:00Z" w:initials="л">
    <w:p w14:paraId="2C28F16F" w14:textId="075AE36E" w:rsidR="0050436D" w:rsidRPr="00F518F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 xml:space="preserve">Классификатор, урок № 58. Подбор материала учителем самостоятельно. </w:t>
      </w:r>
    </w:p>
    <w:p w14:paraId="6E81F29F" w14:textId="0A45A072" w:rsidR="0050436D" w:rsidRPr="0050436D" w:rsidRDefault="0050436D">
      <w:pPr>
        <w:pStyle w:val="affa"/>
        <w:rPr>
          <w:lang w:val="ru-RU"/>
        </w:rPr>
      </w:pPr>
    </w:p>
  </w:comment>
  <w:comment w:id="63" w:author="лариса" w:date="2022-09-07T04:45:00Z" w:initials="л">
    <w:p w14:paraId="1674E56F" w14:textId="7880953D" w:rsidR="00F518FD" w:rsidRPr="00F518FD" w:rsidRDefault="00F518FD" w:rsidP="00F518F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 xml:space="preserve">Классификатор, урок № 59 - 60. Подбор материала учителем самостоятельно. </w:t>
      </w:r>
    </w:p>
    <w:p w14:paraId="1B57FCAA" w14:textId="1984CB38" w:rsidR="00F518FD" w:rsidRPr="00F518FD" w:rsidRDefault="00F518FD">
      <w:pPr>
        <w:pStyle w:val="affa"/>
        <w:rPr>
          <w:lang w:val="ru-RU"/>
        </w:rPr>
      </w:pPr>
    </w:p>
  </w:comment>
  <w:comment w:id="64" w:author="лариса" w:date="2022-09-07T03:24:00Z" w:initials="л">
    <w:p w14:paraId="6408EE2A" w14:textId="7C4919DC" w:rsidR="0019054B" w:rsidRPr="002E2889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4)</w:t>
      </w:r>
    </w:p>
  </w:comment>
  <w:comment w:id="65" w:author="лариса" w:date="2022-09-07T03:19:00Z" w:initials="л">
    <w:p w14:paraId="4C14BEB4" w14:textId="0EB20C70" w:rsidR="0019054B" w:rsidRPr="001C21B6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Скорость. Единицы скорости. Взаимосвязь между скоростью, временем и расстоянием. (Учебник, ч. 2, с. 5).</w:t>
      </w:r>
    </w:p>
  </w:comment>
  <w:comment w:id="66" w:author="лариса" w:date="2022-09-07T03:27:00Z" w:initials="л">
    <w:p w14:paraId="5F93DEE8" w14:textId="2C02E0A0" w:rsidR="0019054B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22).</w:t>
      </w:r>
    </w:p>
    <w:p w14:paraId="76797177" w14:textId="05701E3D" w:rsidR="0019054B" w:rsidRPr="002E2889" w:rsidRDefault="0019054B">
      <w:pPr>
        <w:pStyle w:val="affa"/>
        <w:rPr>
          <w:lang w:val="ru-RU"/>
        </w:rPr>
      </w:pPr>
      <w:r>
        <w:rPr>
          <w:lang w:val="ru-RU"/>
        </w:rPr>
        <w:t>Поюбор материала учителем самостоятельно.</w:t>
      </w:r>
    </w:p>
  </w:comment>
  <w:comment w:id="67" w:author="лариса" w:date="2022-09-07T03:31:00Z" w:initials="л">
    <w:p w14:paraId="3944C1E8" w14:textId="516FA9CE" w:rsidR="0019054B" w:rsidRPr="002E2889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Решение задач на движение. (Учебник, ч. 2, с. 6).</w:t>
      </w:r>
    </w:p>
  </w:comment>
  <w:comment w:id="68" w:author="лариса" w:date="2022-09-07T03:32:00Z" w:initials="л">
    <w:p w14:paraId="43D21E93" w14:textId="1C7C1C3D" w:rsidR="0019054B" w:rsidRPr="002E2889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ч.2, с. 7 - 8).</w:t>
      </w:r>
    </w:p>
  </w:comment>
  <w:comment w:id="69" w:author="лариса" w:date="2022-09-07T03:35:00Z" w:initials="л">
    <w:p w14:paraId="0B2C86CB" w14:textId="1695150B" w:rsidR="0019054B" w:rsidRPr="001F43E6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12</w:t>
      </w:r>
    </w:p>
  </w:comment>
  <w:comment w:id="70" w:author="лариса" w:date="2022-09-07T03:35:00Z" w:initials="л">
    <w:p w14:paraId="7055082F" w14:textId="0409CB19" w:rsidR="0019054B" w:rsidRPr="001F43E6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13.</w:t>
      </w:r>
    </w:p>
  </w:comment>
  <w:comment w:id="71" w:author="лариса" w:date="2022-09-07T03:36:00Z" w:initials="л">
    <w:p w14:paraId="06C124F9" w14:textId="49734954" w:rsidR="0019054B" w:rsidRPr="001F43E6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15.</w:t>
      </w:r>
    </w:p>
  </w:comment>
  <w:comment w:id="72" w:author="лариса" w:date="2022-09-07T03:38:00Z" w:initials="л">
    <w:p w14:paraId="66D0F773" w14:textId="3E1EA932" w:rsidR="0019054B" w:rsidRPr="001F43E6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16.</w:t>
      </w:r>
    </w:p>
  </w:comment>
  <w:comment w:id="73" w:author="лариса" w:date="2022-09-07T03:44:00Z" w:initials="л">
    <w:p w14:paraId="1F392126" w14:textId="6DCD5999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17.</w:t>
      </w:r>
    </w:p>
  </w:comment>
  <w:comment w:id="74" w:author="лариса" w:date="2022-09-07T03:45:00Z" w:initials="л">
    <w:p w14:paraId="79F32AA7" w14:textId="06AE7679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25 - 26.</w:t>
      </w:r>
    </w:p>
  </w:comment>
  <w:comment w:id="75" w:author="лариса" w:date="2022-09-07T03:45:00Z" w:initials="л">
    <w:p w14:paraId="40B09489" w14:textId="54601FBD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27.</w:t>
      </w:r>
    </w:p>
  </w:comment>
  <w:comment w:id="76" w:author="лариса" w:date="2022-09-07T03:47:00Z" w:initials="л">
    <w:p w14:paraId="6E03B587" w14:textId="04C8888E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Классификатор. Урок № 75. Подбор материала учителем самостоятельно. </w:t>
      </w:r>
    </w:p>
  </w:comment>
  <w:comment w:id="77" w:author="лариса" w:date="2022-09-07T03:49:00Z" w:initials="л">
    <w:p w14:paraId="1C2B7127" w14:textId="1AA59109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29.</w:t>
      </w:r>
    </w:p>
  </w:comment>
  <w:comment w:id="78" w:author="лариса" w:date="2022-09-07T03:51:00Z" w:initials="л">
    <w:p w14:paraId="5CB9C821" w14:textId="44943B43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33.</w:t>
      </w:r>
    </w:p>
  </w:comment>
  <w:comment w:id="79" w:author="лариса" w:date="2022-09-07T03:58:00Z" w:initials="л">
    <w:p w14:paraId="7165CA37" w14:textId="27655360" w:rsidR="0019054B" w:rsidRPr="00BF6DA4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42 - 43</w:t>
      </w:r>
    </w:p>
  </w:comment>
  <w:comment w:id="80" w:author="лариса" w:date="2022-09-07T04:00:00Z" w:initials="л">
    <w:p w14:paraId="6A6D3568" w14:textId="7809B4AD" w:rsidR="0019054B" w:rsidRPr="00BF6DA4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44</w:t>
      </w:r>
    </w:p>
  </w:comment>
  <w:comment w:id="81" w:author="лариса" w:date="2022-09-07T04:00:00Z" w:initials="л">
    <w:p w14:paraId="753C4D88" w14:textId="41E029E6" w:rsidR="0019054B" w:rsidRPr="00BF6DA4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45.</w:t>
      </w:r>
    </w:p>
  </w:comment>
  <w:comment w:id="82" w:author="лариса" w:date="2022-09-07T04:03:00Z" w:initials="л">
    <w:p w14:paraId="4FB426CF" w14:textId="49B41FF8" w:rsidR="0019054B" w:rsidRPr="00BF6DA4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46 - 47</w:t>
      </w:r>
    </w:p>
  </w:comment>
  <w:comment w:id="83" w:author="лариса" w:date="2022-09-07T04:07:00Z" w:initials="л">
    <w:p w14:paraId="3D638CB3" w14:textId="719948A3" w:rsidR="0019054B" w:rsidRPr="00E9426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57</w:t>
      </w:r>
    </w:p>
  </w:comment>
  <w:comment w:id="84" w:author="лариса" w:date="2022-09-07T04:08:00Z" w:initials="л">
    <w:p w14:paraId="208493EC" w14:textId="6E4BD4E0" w:rsidR="0019054B" w:rsidRPr="00E9426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 2, с. 58.</w:t>
      </w:r>
    </w:p>
  </w:comment>
  <w:comment w:id="85" w:author="лариса" w:date="2022-09-07T04:48:00Z" w:initials="л">
    <w:p w14:paraId="36C4CB6B" w14:textId="710C7A46" w:rsidR="0050436D" w:rsidRPr="0050436D" w:rsidRDefault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53. Подбор материала учителем самостоятельно.</w:t>
      </w:r>
    </w:p>
  </w:comment>
  <w:comment w:id="86" w:author="лариса" w:date="2022-09-07T04:12:00Z" w:initials="л">
    <w:p w14:paraId="6E327A4D" w14:textId="5F2724B9" w:rsidR="0019054B" w:rsidRPr="00E9426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Алгоритм письменного деления на двузначное число. (Учебник, ч. 2, с. 59 - 60).</w:t>
      </w:r>
    </w:p>
  </w:comment>
  <w:comment w:id="87" w:author="лариса" w:date="2022-09-07T04:13:00Z" w:initials="л">
    <w:p w14:paraId="7BB8A59E" w14:textId="0386CAEE" w:rsidR="0019054B" w:rsidRPr="00E9426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Письменное деление на двузначное число. (Учебник, ч. 2, с. 61).</w:t>
      </w:r>
    </w:p>
  </w:comment>
  <w:comment w:id="88" w:author="лариса" w:date="2022-09-07T04:21:00Z" w:initials="л">
    <w:p w14:paraId="4235887D" w14:textId="6D0ADB28" w:rsidR="0019054B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Письменное деление на двузначное число. (Учебник, ч. 2, с. 65</w:t>
      </w:r>
    </w:p>
    <w:p w14:paraId="12193B76" w14:textId="77777777" w:rsidR="0019054B" w:rsidRPr="00CB0C80" w:rsidRDefault="0019054B">
      <w:pPr>
        <w:pStyle w:val="affa"/>
        <w:rPr>
          <w:lang w:val="ru-RU"/>
        </w:rPr>
      </w:pPr>
    </w:p>
  </w:comment>
  <w:comment w:id="89" w:author="лариса" w:date="2022-09-07T04:22:00Z" w:initials="л">
    <w:p w14:paraId="54867DB3" w14:textId="738CF06B" w:rsidR="0019054B" w:rsidRPr="00CB0C80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Закрепление. Решение задач. (Учебник, ч.1, с. 66).</w:t>
      </w:r>
    </w:p>
  </w:comment>
  <w:comment w:id="90" w:author="лариса" w:date="2022-09-07T04:24:00Z" w:initials="л">
    <w:p w14:paraId="00F02572" w14:textId="14333EB9" w:rsidR="0019054B" w:rsidRPr="00CB0C80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Уроки № 44, 45. Подбор материала учителем самостоятельно.</w:t>
      </w:r>
    </w:p>
  </w:comment>
  <w:comment w:id="91" w:author="лариса" w:date="2022-09-07T04:50:00Z" w:initials="л">
    <w:p w14:paraId="134AB1A1" w14:textId="6C570BC2" w:rsidR="0050436D" w:rsidRPr="0050436D" w:rsidRDefault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82. Подбор материала учителем самостоятельно.</w:t>
      </w:r>
    </w:p>
  </w:comment>
  <w:comment w:id="92" w:author="лариса" w:date="2022-09-07T04:52:00Z" w:initials="л">
    <w:p w14:paraId="0D2ED71C" w14:textId="36C250F6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уроки № 83, 84, 85. Подбор материала учителем самостоятельно.</w:t>
      </w:r>
    </w:p>
    <w:p w14:paraId="3BC3C94F" w14:textId="610EBB28" w:rsidR="0050436D" w:rsidRPr="0050436D" w:rsidRDefault="0050436D">
      <w:pPr>
        <w:pStyle w:val="affa"/>
        <w:rPr>
          <w:lang w:val="ru-RU"/>
        </w:rPr>
      </w:pPr>
    </w:p>
  </w:comment>
  <w:comment w:id="93" w:author="лариса" w:date="2022-09-07T04:53:00Z" w:initials="л">
    <w:p w14:paraId="7C3F3BC9" w14:textId="75288BE7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86.  87.Подбор материала учителем самостоятельно.</w:t>
      </w:r>
    </w:p>
    <w:p w14:paraId="57A8B320" w14:textId="7DECB095" w:rsidR="0050436D" w:rsidRPr="0050436D" w:rsidRDefault="0050436D">
      <w:pPr>
        <w:pStyle w:val="affa"/>
        <w:rPr>
          <w:lang w:val="ru-RU"/>
        </w:rPr>
      </w:pPr>
    </w:p>
  </w:comment>
  <w:comment w:id="94" w:author="лариса" w:date="2022-09-07T04:54:00Z" w:initials="л">
    <w:p w14:paraId="717B2D15" w14:textId="33F2BD12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88. 89.  Подбор материала учителем самостоятельно.</w:t>
      </w:r>
    </w:p>
    <w:p w14:paraId="2F8C1D1F" w14:textId="2D460003" w:rsidR="0050436D" w:rsidRPr="0050436D" w:rsidRDefault="0050436D">
      <w:pPr>
        <w:pStyle w:val="affa"/>
        <w:rPr>
          <w:lang w:val="ru-RU"/>
        </w:rPr>
      </w:pPr>
    </w:p>
  </w:comment>
  <w:comment w:id="95" w:author="лариса" w:date="2022-09-07T04:55:00Z" w:initials="л">
    <w:p w14:paraId="64718768" w14:textId="4C812421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90.  Подбор материала учителем самостоятельно.</w:t>
      </w:r>
    </w:p>
    <w:p w14:paraId="024C3263" w14:textId="4035A115" w:rsidR="0050436D" w:rsidRPr="0050436D" w:rsidRDefault="0050436D">
      <w:pPr>
        <w:pStyle w:val="affa"/>
        <w:rPr>
          <w:lang w:val="ru-RU"/>
        </w:rPr>
      </w:pPr>
    </w:p>
  </w:comment>
  <w:comment w:id="96" w:author="лариса" w:date="2022-09-07T04:56:00Z" w:initials="л">
    <w:p w14:paraId="05722334" w14:textId="21BB3F95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91. Подбор материала учителем самостоятельно.</w:t>
      </w:r>
    </w:p>
    <w:p w14:paraId="1153F689" w14:textId="5D259280" w:rsidR="0050436D" w:rsidRPr="0050436D" w:rsidRDefault="0050436D">
      <w:pPr>
        <w:pStyle w:val="affa"/>
        <w:rPr>
          <w:lang w:val="ru-RU"/>
        </w:rPr>
      </w:pPr>
    </w:p>
  </w:comment>
  <w:comment w:id="97" w:author="лариса" w:date="2022-09-07T04:56:00Z" w:initials="л">
    <w:p w14:paraId="5D71A17F" w14:textId="133B833E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92. Подбор материала учителем самостоятельно.</w:t>
      </w:r>
    </w:p>
    <w:p w14:paraId="27830CEC" w14:textId="699392BF" w:rsidR="0050436D" w:rsidRPr="0050436D" w:rsidRDefault="0050436D">
      <w:pPr>
        <w:pStyle w:val="affa"/>
        <w:rPr>
          <w:lang w:val="ru-RU"/>
        </w:rPr>
      </w:pPr>
    </w:p>
  </w:comment>
  <w:comment w:id="98" w:author="лариса" w:date="2022-09-07T04:57:00Z" w:initials="л">
    <w:p w14:paraId="56E509CB" w14:textId="6E1F7356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93. Подбор материала учителем самостоятельно.</w:t>
      </w:r>
    </w:p>
    <w:p w14:paraId="6D26ADB9" w14:textId="7FE387FE" w:rsidR="0050436D" w:rsidRPr="0050436D" w:rsidRDefault="0050436D">
      <w:pPr>
        <w:pStyle w:val="affa"/>
        <w:rPr>
          <w:lang w:val="ru-RU"/>
        </w:rPr>
      </w:pPr>
    </w:p>
  </w:comment>
  <w:comment w:id="99" w:author="лариса" w:date="2022-09-07T04:57:00Z" w:initials="л">
    <w:p w14:paraId="7F072D41" w14:textId="6FC8111E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94. Подбор материала учителем самостоятельно.</w:t>
      </w:r>
    </w:p>
    <w:p w14:paraId="12C98807" w14:textId="587441A5" w:rsidR="00734123" w:rsidRPr="00734123" w:rsidRDefault="00734123">
      <w:pPr>
        <w:pStyle w:val="affa"/>
        <w:rPr>
          <w:lang w:val="ru-RU"/>
        </w:rPr>
      </w:pPr>
    </w:p>
  </w:comment>
  <w:comment w:id="100" w:author="лариса" w:date="2022-09-07T04:58:00Z" w:initials="л">
    <w:p w14:paraId="6752C580" w14:textId="70B309BC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96. Подбор материала учителем самостоятельно.</w:t>
      </w:r>
    </w:p>
    <w:p w14:paraId="694595D8" w14:textId="2D9279AE" w:rsidR="00734123" w:rsidRPr="00734123" w:rsidRDefault="00734123">
      <w:pPr>
        <w:pStyle w:val="affa"/>
        <w:rPr>
          <w:lang w:val="ru-RU"/>
        </w:rPr>
      </w:pPr>
    </w:p>
  </w:comment>
  <w:comment w:id="101" w:author="лариса" w:date="2022-09-07T04:59:00Z" w:initials="л">
    <w:p w14:paraId="14C0138F" w14:textId="4FFC6FB7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98. Подбор материала учителем самостоятельно.</w:t>
      </w:r>
    </w:p>
    <w:p w14:paraId="1F89709A" w14:textId="76B18ECC" w:rsidR="00734123" w:rsidRPr="00734123" w:rsidRDefault="00734123">
      <w:pPr>
        <w:pStyle w:val="affa"/>
        <w:rPr>
          <w:lang w:val="ru-RU"/>
        </w:rPr>
      </w:pPr>
    </w:p>
  </w:comment>
  <w:comment w:id="102" w:author="лариса" w:date="2022-09-07T05:00:00Z" w:initials="л">
    <w:p w14:paraId="105A7074" w14:textId="16835FDA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102. Подбор материала учителем самостоятельно.</w:t>
      </w:r>
    </w:p>
    <w:p w14:paraId="225690C8" w14:textId="68409329" w:rsidR="00734123" w:rsidRPr="00734123" w:rsidRDefault="00734123">
      <w:pPr>
        <w:pStyle w:val="affa"/>
        <w:rPr>
          <w:lang w:val="ru-RU"/>
        </w:rPr>
      </w:pPr>
    </w:p>
  </w:comment>
  <w:comment w:id="103" w:author="лариса" w:date="2022-09-07T05:00:00Z" w:initials="л">
    <w:p w14:paraId="36A993AC" w14:textId="7E8121D4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103. Подбор материала учителем самостоятельно.</w:t>
      </w:r>
    </w:p>
    <w:p w14:paraId="4900E544" w14:textId="42684EF3" w:rsidR="00734123" w:rsidRPr="00734123" w:rsidRDefault="00734123">
      <w:pPr>
        <w:pStyle w:val="affa"/>
        <w:rPr>
          <w:lang w:val="ru-RU"/>
        </w:rPr>
      </w:pPr>
    </w:p>
  </w:comment>
  <w:comment w:id="104" w:author="лариса" w:date="2022-09-07T05:01:00Z" w:initials="л">
    <w:p w14:paraId="119CF092" w14:textId="58BD9CE2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104. Подбор материала учителем самостоятельно.</w:t>
      </w:r>
    </w:p>
    <w:p w14:paraId="3AFBBCC0" w14:textId="6684D99B" w:rsidR="00734123" w:rsidRPr="00734123" w:rsidRDefault="00734123">
      <w:pPr>
        <w:pStyle w:val="affa"/>
        <w:rPr>
          <w:lang w:val="ru-RU"/>
        </w:rPr>
      </w:pPr>
    </w:p>
  </w:comment>
  <w:comment w:id="105" w:author="лариса" w:date="2022-09-06T09:35:00Z" w:initials="л">
    <w:p w14:paraId="0DACAAF2" w14:textId="7454CC6A" w:rsidR="0019054B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107</w:t>
      </w:r>
    </w:p>
    <w:p w14:paraId="520DBE92" w14:textId="5484BC16" w:rsidR="0019054B" w:rsidRPr="0034648F" w:rsidRDefault="0019054B">
      <w:pPr>
        <w:pStyle w:val="affa"/>
        <w:rPr>
          <w:lang w:val="ru-RU"/>
        </w:rPr>
      </w:pPr>
      <w:r>
        <w:rPr>
          <w:lang w:val="ru-RU"/>
        </w:rPr>
        <w:t>См. в учебнике, ч.1, с. 57</w:t>
      </w:r>
    </w:p>
  </w:comment>
  <w:comment w:id="106" w:author="лариса" w:date="2022-09-07T10:04:00Z" w:initials="л">
    <w:p w14:paraId="100F93C6" w14:textId="697F4DE6" w:rsidR="007D48F3" w:rsidRPr="0050436D" w:rsidRDefault="005D4461" w:rsidP="007D48F3">
      <w:pPr>
        <w:pStyle w:val="affa"/>
        <w:rPr>
          <w:lang w:val="ru-RU"/>
        </w:rPr>
      </w:pPr>
      <w:r>
        <w:rPr>
          <w:rStyle w:val="aff9"/>
        </w:rPr>
        <w:annotationRef/>
      </w:r>
      <w:r w:rsidR="007D48F3">
        <w:rPr>
          <w:lang w:val="ru-RU"/>
        </w:rPr>
        <w:t>Классификатор, урок № 109.  Подбор материала учителем самостоятельно.</w:t>
      </w:r>
    </w:p>
    <w:p w14:paraId="6F735D9A" w14:textId="19D80A4B" w:rsidR="005D4461" w:rsidRPr="005D4461" w:rsidRDefault="005D4461">
      <w:pPr>
        <w:pStyle w:val="affa"/>
        <w:rPr>
          <w:lang w:val="ru-RU"/>
        </w:rPr>
      </w:pPr>
    </w:p>
  </w:comment>
  <w:comment w:id="107" w:author="лариса" w:date="2022-09-07T10:18:00Z" w:initials="л">
    <w:p w14:paraId="3720A147" w14:textId="048267E2" w:rsidR="007D48F3" w:rsidRPr="007D48F3" w:rsidRDefault="007D48F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110. Подбор материала учителем самостоятельно</w:t>
      </w:r>
    </w:p>
  </w:comment>
  <w:comment w:id="108" w:author="лариса" w:date="2022-09-07T10:20:00Z" w:initials="л">
    <w:p w14:paraId="11D9C282" w14:textId="448EFFAA" w:rsidR="007D48F3" w:rsidRPr="0050436D" w:rsidRDefault="007D48F3" w:rsidP="007D48F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№111. Подбор материала учителем самостоятельно.</w:t>
      </w:r>
    </w:p>
    <w:p w14:paraId="53DC4EF7" w14:textId="45CE2E79" w:rsidR="007D48F3" w:rsidRPr="007D48F3" w:rsidRDefault="007D48F3">
      <w:pPr>
        <w:pStyle w:val="affa"/>
        <w:rPr>
          <w:lang w:val="ru-RU"/>
        </w:rPr>
      </w:pPr>
    </w:p>
  </w:comment>
  <w:comment w:id="109" w:author="лариса" w:date="2022-09-07T10:21:00Z" w:initials="л">
    <w:p w14:paraId="4BD5ADA4" w14:textId="62789E87" w:rsidR="00997350" w:rsidRPr="0050436D" w:rsidRDefault="00997350" w:rsidP="00997350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113. Подбор материала учителем самостоятельно.</w:t>
      </w:r>
    </w:p>
    <w:p w14:paraId="12CFE2B7" w14:textId="4C39433F" w:rsidR="00997350" w:rsidRPr="00997350" w:rsidRDefault="00997350">
      <w:pPr>
        <w:pStyle w:val="affa"/>
        <w:rPr>
          <w:lang w:val="ru-RU"/>
        </w:rPr>
      </w:pPr>
    </w:p>
  </w:comment>
  <w:comment w:id="110" w:author="лариса" w:date="2022-09-07T10:21:00Z" w:initials="л">
    <w:p w14:paraId="151A761B" w14:textId="123AC1E2" w:rsidR="009B451A" w:rsidRPr="0050436D" w:rsidRDefault="009B451A" w:rsidP="009B451A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115. Подбор материала учителем самостоятельно.</w:t>
      </w:r>
    </w:p>
    <w:p w14:paraId="41372442" w14:textId="7B76BC15" w:rsidR="009B451A" w:rsidRPr="009B451A" w:rsidRDefault="009B451A">
      <w:pPr>
        <w:pStyle w:val="affa"/>
        <w:rPr>
          <w:lang w:val="ru-RU"/>
        </w:rPr>
      </w:pPr>
    </w:p>
  </w:comment>
  <w:comment w:id="111" w:author="лариса" w:date="2022-09-07T10:22:00Z" w:initials="л">
    <w:p w14:paraId="64FAA8DC" w14:textId="7C39BF7E" w:rsidR="009B451A" w:rsidRPr="0050436D" w:rsidRDefault="009B451A" w:rsidP="009B451A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116. Подбор материала учителем самостоятельно.</w:t>
      </w:r>
    </w:p>
    <w:p w14:paraId="732CB851" w14:textId="15A7E4A1" w:rsidR="009B451A" w:rsidRPr="009B451A" w:rsidRDefault="009B451A">
      <w:pPr>
        <w:pStyle w:val="affa"/>
        <w:rPr>
          <w:lang w:val="ru-RU"/>
        </w:rPr>
      </w:pPr>
    </w:p>
  </w:comment>
  <w:comment w:id="112" w:author="лариса" w:date="2022-08-15T11:25:00Z" w:initials="л">
    <w:p w14:paraId="3DF56239" w14:textId="77777777" w:rsidR="007700B8" w:rsidRPr="00A87B29" w:rsidRDefault="007700B8" w:rsidP="00B006D0">
      <w:pPr>
        <w:pStyle w:val="affa"/>
        <w:rPr>
          <w:lang w:val="ru-RU"/>
        </w:rPr>
      </w:pPr>
      <w:r>
        <w:rPr>
          <w:rStyle w:val="aff9"/>
        </w:rPr>
        <w:annotationRef/>
      </w:r>
      <w:r w:rsidRPr="00A87B29">
        <w:rPr>
          <w:lang w:val="ru-RU"/>
        </w:rPr>
        <w:t>Цель контрольной работы-проверка знаний и умений школьников по изученной теме программе. Контрольная работа оценивается отметкой. Содержание работ для письменного опроса может ориентироваться по вариантам, одноуровневым или разноуровневым, отличающимся по степени сложности. С целью развития у учащихся самоконтроля и самооценки целесообразно подбирать для самостоятельных и контрольных работ разноуровневые варианты.</w:t>
      </w:r>
    </w:p>
    <w:p w14:paraId="09C60944" w14:textId="77777777" w:rsidR="007700B8" w:rsidRPr="00A87B29" w:rsidRDefault="007700B8" w:rsidP="00B006D0">
      <w:pPr>
        <w:pStyle w:val="affa"/>
        <w:rPr>
          <w:lang w:val="ru-RU"/>
        </w:rPr>
      </w:pPr>
    </w:p>
  </w:comment>
  <w:comment w:id="113" w:author="лариса" w:date="2022-08-14T04:24:00Z" w:initials="л">
    <w:p w14:paraId="0D5E200B" w14:textId="77777777" w:rsidR="007700B8" w:rsidRPr="006D1182" w:rsidRDefault="007700B8" w:rsidP="00B006D0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Контрольные работы включить в поурочное планирование в соответствии с графиком оценочных процедур ОУ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B2AF9C0" w15:done="0"/>
  <w15:commentEx w15:paraId="424CAFFA" w15:done="0"/>
  <w15:commentEx w15:paraId="10CA0FF1" w15:done="0"/>
  <w15:commentEx w15:paraId="322E154C" w15:done="0"/>
  <w15:commentEx w15:paraId="36BDD2F3" w15:done="0"/>
  <w15:commentEx w15:paraId="25A3E6B6" w15:done="0"/>
  <w15:commentEx w15:paraId="4599416F" w15:done="0"/>
  <w15:commentEx w15:paraId="6E6F993C" w15:done="0"/>
  <w15:commentEx w15:paraId="5C74E40F" w15:done="0"/>
  <w15:commentEx w15:paraId="67B24B08" w15:done="0"/>
  <w15:commentEx w15:paraId="5858D87D" w15:done="0"/>
  <w15:commentEx w15:paraId="7E2906B9" w15:done="0"/>
  <w15:commentEx w15:paraId="536AC1DB" w15:done="0"/>
  <w15:commentEx w15:paraId="2302C497" w15:done="0"/>
  <w15:commentEx w15:paraId="5DE91024" w15:done="0"/>
  <w15:commentEx w15:paraId="5A306E09" w15:done="0"/>
  <w15:commentEx w15:paraId="137C4922" w15:done="0"/>
  <w15:commentEx w15:paraId="0A036477" w15:done="0"/>
  <w15:commentEx w15:paraId="1C37F44D" w15:done="0"/>
  <w15:commentEx w15:paraId="400704F1" w15:done="0"/>
  <w15:commentEx w15:paraId="2262325D" w15:done="0"/>
  <w15:commentEx w15:paraId="34E9B265" w15:done="0"/>
  <w15:commentEx w15:paraId="16B6B2DD" w15:done="0"/>
  <w15:commentEx w15:paraId="5D4D9F8E" w15:done="0"/>
  <w15:commentEx w15:paraId="319CCC90" w15:done="0"/>
  <w15:commentEx w15:paraId="75C341C6" w15:done="0"/>
  <w15:commentEx w15:paraId="0906A6B8" w15:done="0"/>
  <w15:commentEx w15:paraId="1BE98C12" w15:done="0"/>
  <w15:commentEx w15:paraId="19213498" w15:done="0"/>
  <w15:commentEx w15:paraId="3808BA52" w15:done="0"/>
  <w15:commentEx w15:paraId="78052996" w15:done="0"/>
  <w15:commentEx w15:paraId="77B9BB86" w15:done="0"/>
  <w15:commentEx w15:paraId="29B338EB" w15:done="0"/>
  <w15:commentEx w15:paraId="6B2512D8" w15:done="0"/>
  <w15:commentEx w15:paraId="716CFFCF" w15:done="0"/>
  <w15:commentEx w15:paraId="3534AC72" w15:done="0"/>
  <w15:commentEx w15:paraId="6C64DBEA" w15:done="0"/>
  <w15:commentEx w15:paraId="0CE21B58" w15:done="0"/>
  <w15:commentEx w15:paraId="7B2167EA" w15:done="0"/>
  <w15:commentEx w15:paraId="751DE65E" w15:done="0"/>
  <w15:commentEx w15:paraId="58F00C9C" w15:done="0"/>
  <w15:commentEx w15:paraId="51E99BDB" w15:done="0"/>
  <w15:commentEx w15:paraId="0FB4AA1F" w15:done="0"/>
  <w15:commentEx w15:paraId="7D7FDCF5" w15:done="0"/>
  <w15:commentEx w15:paraId="3ACDEA35" w15:done="0"/>
  <w15:commentEx w15:paraId="70AD83F4" w15:done="0"/>
  <w15:commentEx w15:paraId="5D05BBDB" w15:done="0"/>
  <w15:commentEx w15:paraId="42D26D38" w15:done="0"/>
  <w15:commentEx w15:paraId="675A6CBE" w15:done="0"/>
  <w15:commentEx w15:paraId="478BFD84" w15:done="0"/>
  <w15:commentEx w15:paraId="3D830510" w15:done="0"/>
  <w15:commentEx w15:paraId="676F612E" w15:done="0"/>
  <w15:commentEx w15:paraId="30B87376" w15:done="0"/>
  <w15:commentEx w15:paraId="50EE8109" w15:done="0"/>
  <w15:commentEx w15:paraId="11A245FA" w15:done="0"/>
  <w15:commentEx w15:paraId="6D82DBF1" w15:done="0"/>
  <w15:commentEx w15:paraId="6F3C855B" w15:done="0"/>
  <w15:commentEx w15:paraId="1F2497C5" w15:done="0"/>
  <w15:commentEx w15:paraId="09A3EAD2" w15:done="0"/>
  <w15:commentEx w15:paraId="4DAC1589" w15:done="0"/>
  <w15:commentEx w15:paraId="1B277A02" w15:done="0"/>
  <w15:commentEx w15:paraId="6E81F29F" w15:done="0"/>
  <w15:commentEx w15:paraId="1B57FCAA" w15:done="0"/>
  <w15:commentEx w15:paraId="6408EE2A" w15:done="0"/>
  <w15:commentEx w15:paraId="4C14BEB4" w15:done="0"/>
  <w15:commentEx w15:paraId="76797177" w15:done="0"/>
  <w15:commentEx w15:paraId="3944C1E8" w15:done="0"/>
  <w15:commentEx w15:paraId="43D21E93" w15:done="0"/>
  <w15:commentEx w15:paraId="0B2C86CB" w15:done="0"/>
  <w15:commentEx w15:paraId="7055082F" w15:done="0"/>
  <w15:commentEx w15:paraId="06C124F9" w15:done="0"/>
  <w15:commentEx w15:paraId="66D0F773" w15:done="0"/>
  <w15:commentEx w15:paraId="1F392126" w15:done="0"/>
  <w15:commentEx w15:paraId="79F32AA7" w15:done="0"/>
  <w15:commentEx w15:paraId="40B09489" w15:done="0"/>
  <w15:commentEx w15:paraId="6E03B587" w15:done="0"/>
  <w15:commentEx w15:paraId="1C2B7127" w15:done="0"/>
  <w15:commentEx w15:paraId="5CB9C821" w15:done="0"/>
  <w15:commentEx w15:paraId="7165CA37" w15:done="0"/>
  <w15:commentEx w15:paraId="6A6D3568" w15:done="0"/>
  <w15:commentEx w15:paraId="753C4D88" w15:done="0"/>
  <w15:commentEx w15:paraId="4FB426CF" w15:done="0"/>
  <w15:commentEx w15:paraId="3D638CB3" w15:done="0"/>
  <w15:commentEx w15:paraId="208493EC" w15:done="0"/>
  <w15:commentEx w15:paraId="36C4CB6B" w15:done="0"/>
  <w15:commentEx w15:paraId="6E327A4D" w15:done="0"/>
  <w15:commentEx w15:paraId="7BB8A59E" w15:done="0"/>
  <w15:commentEx w15:paraId="12193B76" w15:done="0"/>
  <w15:commentEx w15:paraId="54867DB3" w15:done="0"/>
  <w15:commentEx w15:paraId="00F02572" w15:done="0"/>
  <w15:commentEx w15:paraId="134AB1A1" w15:done="0"/>
  <w15:commentEx w15:paraId="3BC3C94F" w15:done="0"/>
  <w15:commentEx w15:paraId="57A8B320" w15:done="0"/>
  <w15:commentEx w15:paraId="2F8C1D1F" w15:done="0"/>
  <w15:commentEx w15:paraId="024C3263" w15:done="0"/>
  <w15:commentEx w15:paraId="1153F689" w15:done="0"/>
  <w15:commentEx w15:paraId="27830CEC" w15:done="0"/>
  <w15:commentEx w15:paraId="6D26ADB9" w15:done="0"/>
  <w15:commentEx w15:paraId="12C98807" w15:done="0"/>
  <w15:commentEx w15:paraId="694595D8" w15:done="0"/>
  <w15:commentEx w15:paraId="1F89709A" w15:done="0"/>
  <w15:commentEx w15:paraId="225690C8" w15:done="0"/>
  <w15:commentEx w15:paraId="4900E544" w15:done="0"/>
  <w15:commentEx w15:paraId="3AFBBCC0" w15:done="0"/>
  <w15:commentEx w15:paraId="520DBE92" w15:done="0"/>
  <w15:commentEx w15:paraId="6F735D9A" w15:done="0"/>
  <w15:commentEx w15:paraId="3720A147" w15:done="0"/>
  <w15:commentEx w15:paraId="53DC4EF7" w15:done="0"/>
  <w15:commentEx w15:paraId="12CFE2B7" w15:done="0"/>
  <w15:commentEx w15:paraId="41372442" w15:done="0"/>
  <w15:commentEx w15:paraId="732CB851" w15:done="0"/>
  <w15:commentEx w15:paraId="09C60944" w15:done="0"/>
  <w15:commentEx w15:paraId="0D5E200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CE16F2"/>
    <w:multiLevelType w:val="hybridMultilevel"/>
    <w:tmpl w:val="69A435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лариса">
    <w15:presenceInfo w15:providerId="None" w15:userId="ларис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46AC"/>
    <w:rsid w:val="0001102E"/>
    <w:rsid w:val="00034616"/>
    <w:rsid w:val="00040323"/>
    <w:rsid w:val="00044476"/>
    <w:rsid w:val="00046863"/>
    <w:rsid w:val="0006063C"/>
    <w:rsid w:val="00097B1C"/>
    <w:rsid w:val="000B0D73"/>
    <w:rsid w:val="00114A41"/>
    <w:rsid w:val="00132579"/>
    <w:rsid w:val="0015074B"/>
    <w:rsid w:val="001763D9"/>
    <w:rsid w:val="00180999"/>
    <w:rsid w:val="0019054B"/>
    <w:rsid w:val="001C21B6"/>
    <w:rsid w:val="001C327D"/>
    <w:rsid w:val="001D1A33"/>
    <w:rsid w:val="001F43E6"/>
    <w:rsid w:val="002713EF"/>
    <w:rsid w:val="0029639D"/>
    <w:rsid w:val="002A00C1"/>
    <w:rsid w:val="002E2889"/>
    <w:rsid w:val="002E2968"/>
    <w:rsid w:val="002E4912"/>
    <w:rsid w:val="00326F90"/>
    <w:rsid w:val="00341027"/>
    <w:rsid w:val="0034648F"/>
    <w:rsid w:val="00387441"/>
    <w:rsid w:val="003B1BC9"/>
    <w:rsid w:val="00426A59"/>
    <w:rsid w:val="00465BBB"/>
    <w:rsid w:val="00477344"/>
    <w:rsid w:val="004776E2"/>
    <w:rsid w:val="004B2B38"/>
    <w:rsid w:val="004B3591"/>
    <w:rsid w:val="004C48A8"/>
    <w:rsid w:val="004E35E3"/>
    <w:rsid w:val="004F3533"/>
    <w:rsid w:val="0050436D"/>
    <w:rsid w:val="005055E1"/>
    <w:rsid w:val="00531156"/>
    <w:rsid w:val="00536EB1"/>
    <w:rsid w:val="00583253"/>
    <w:rsid w:val="005C0783"/>
    <w:rsid w:val="005D4461"/>
    <w:rsid w:val="005D79D7"/>
    <w:rsid w:val="0061367E"/>
    <w:rsid w:val="006227AE"/>
    <w:rsid w:val="006A23E3"/>
    <w:rsid w:val="006B72BB"/>
    <w:rsid w:val="00727AC7"/>
    <w:rsid w:val="00734123"/>
    <w:rsid w:val="007649C8"/>
    <w:rsid w:val="007700B8"/>
    <w:rsid w:val="007A1436"/>
    <w:rsid w:val="007A18EA"/>
    <w:rsid w:val="007C720F"/>
    <w:rsid w:val="007D48F3"/>
    <w:rsid w:val="007F54C6"/>
    <w:rsid w:val="008060D6"/>
    <w:rsid w:val="00822466"/>
    <w:rsid w:val="00890494"/>
    <w:rsid w:val="008A0527"/>
    <w:rsid w:val="008D309D"/>
    <w:rsid w:val="008E7CA9"/>
    <w:rsid w:val="00921827"/>
    <w:rsid w:val="0093083E"/>
    <w:rsid w:val="00945425"/>
    <w:rsid w:val="009508BD"/>
    <w:rsid w:val="00957585"/>
    <w:rsid w:val="0096270B"/>
    <w:rsid w:val="009760D5"/>
    <w:rsid w:val="00986D7A"/>
    <w:rsid w:val="00997350"/>
    <w:rsid w:val="009A43BB"/>
    <w:rsid w:val="009A4774"/>
    <w:rsid w:val="009B451A"/>
    <w:rsid w:val="00A14114"/>
    <w:rsid w:val="00A16412"/>
    <w:rsid w:val="00A33F99"/>
    <w:rsid w:val="00A43578"/>
    <w:rsid w:val="00A6098C"/>
    <w:rsid w:val="00A77E30"/>
    <w:rsid w:val="00A865FA"/>
    <w:rsid w:val="00A86E72"/>
    <w:rsid w:val="00A92BDB"/>
    <w:rsid w:val="00A95B32"/>
    <w:rsid w:val="00AA1D8D"/>
    <w:rsid w:val="00AB2D1E"/>
    <w:rsid w:val="00B006D0"/>
    <w:rsid w:val="00B03369"/>
    <w:rsid w:val="00B0520F"/>
    <w:rsid w:val="00B07563"/>
    <w:rsid w:val="00B104FA"/>
    <w:rsid w:val="00B47730"/>
    <w:rsid w:val="00B54502"/>
    <w:rsid w:val="00B71639"/>
    <w:rsid w:val="00BC6740"/>
    <w:rsid w:val="00BF4161"/>
    <w:rsid w:val="00BF6DA4"/>
    <w:rsid w:val="00C12696"/>
    <w:rsid w:val="00C36538"/>
    <w:rsid w:val="00C4553E"/>
    <w:rsid w:val="00C95CA6"/>
    <w:rsid w:val="00CB0664"/>
    <w:rsid w:val="00CB0C80"/>
    <w:rsid w:val="00CF204A"/>
    <w:rsid w:val="00CF2EE3"/>
    <w:rsid w:val="00CF7DF8"/>
    <w:rsid w:val="00D05E52"/>
    <w:rsid w:val="00D454FC"/>
    <w:rsid w:val="00D5252E"/>
    <w:rsid w:val="00D93FAE"/>
    <w:rsid w:val="00D95533"/>
    <w:rsid w:val="00DB34A4"/>
    <w:rsid w:val="00E30251"/>
    <w:rsid w:val="00E33E89"/>
    <w:rsid w:val="00E35362"/>
    <w:rsid w:val="00E9426E"/>
    <w:rsid w:val="00EE6EEC"/>
    <w:rsid w:val="00EF27FE"/>
    <w:rsid w:val="00F27BA7"/>
    <w:rsid w:val="00F518FD"/>
    <w:rsid w:val="00FA3440"/>
    <w:rsid w:val="00FC693F"/>
    <w:rsid w:val="00FC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01AF19"/>
  <w14:defaultImageDpi w14:val="300"/>
  <w15:docId w15:val="{F6AF30F3-8AE9-45BE-A119-0F778E97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957585"/>
    <w:rPr>
      <w:color w:val="0000FF" w:themeColor="hyperlink"/>
      <w:u w:val="single"/>
    </w:rPr>
  </w:style>
  <w:style w:type="character" w:styleId="aff9">
    <w:name w:val="annotation reference"/>
    <w:basedOn w:val="a2"/>
    <w:uiPriority w:val="99"/>
    <w:semiHidden/>
    <w:unhideWhenUsed/>
    <w:rsid w:val="00A92BDB"/>
    <w:rPr>
      <w:sz w:val="16"/>
      <w:szCs w:val="16"/>
    </w:rPr>
  </w:style>
  <w:style w:type="paragraph" w:styleId="affa">
    <w:name w:val="annotation text"/>
    <w:basedOn w:val="a1"/>
    <w:link w:val="affb"/>
    <w:uiPriority w:val="99"/>
    <w:semiHidden/>
    <w:unhideWhenUsed/>
    <w:rsid w:val="00A92BDB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2"/>
    <w:link w:val="affa"/>
    <w:uiPriority w:val="99"/>
    <w:semiHidden/>
    <w:rsid w:val="00A92BDB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A92BDB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A92BDB"/>
    <w:rPr>
      <w:b/>
      <w:bCs/>
      <w:sz w:val="20"/>
      <w:szCs w:val="20"/>
    </w:rPr>
  </w:style>
  <w:style w:type="paragraph" w:styleId="affe">
    <w:name w:val="Balloon Text"/>
    <w:basedOn w:val="a1"/>
    <w:link w:val="afff"/>
    <w:uiPriority w:val="99"/>
    <w:semiHidden/>
    <w:unhideWhenUsed/>
    <w:rsid w:val="00A92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">
    <w:name w:val="Текст выноски Знак"/>
    <w:basedOn w:val="a2"/>
    <w:link w:val="affe"/>
    <w:uiPriority w:val="99"/>
    <w:semiHidden/>
    <w:rsid w:val="00A92B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plickers.com/" TargetMode="External"/><Relationship Id="rId21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63" Type="http://schemas.openxmlformats.org/officeDocument/2006/relationships/hyperlink" Target="https://uchi.ru/" TargetMode="External"/><Relationship Id="rId84" Type="http://schemas.openxmlformats.org/officeDocument/2006/relationships/hyperlink" Target="https://uchi.ru/" TargetMode="External"/><Relationship Id="rId138" Type="http://schemas.openxmlformats.org/officeDocument/2006/relationships/hyperlink" Target="https://www.plickers.com/" TargetMode="External"/><Relationship Id="rId159" Type="http://schemas.openxmlformats.org/officeDocument/2006/relationships/hyperlink" Target="https://www.plickers.com/" TargetMode="External"/><Relationship Id="rId170" Type="http://schemas.openxmlformats.org/officeDocument/2006/relationships/hyperlink" Target="https://www.yaklass.ru/" TargetMode="External"/><Relationship Id="rId191" Type="http://schemas.openxmlformats.org/officeDocument/2006/relationships/hyperlink" Target="https://www.yaklass.ru/" TargetMode="External"/><Relationship Id="rId205" Type="http://schemas.openxmlformats.org/officeDocument/2006/relationships/hyperlink" Target="https://www.yaklass.ru/" TargetMode="External"/><Relationship Id="rId226" Type="http://schemas.openxmlformats.org/officeDocument/2006/relationships/hyperlink" Target="https://www.yaklass.ru/" TargetMode="External"/><Relationship Id="rId247" Type="http://schemas.openxmlformats.org/officeDocument/2006/relationships/hyperlink" Target="https://www.yaklass.ru/" TargetMode="External"/><Relationship Id="rId107" Type="http://schemas.openxmlformats.org/officeDocument/2006/relationships/hyperlink" Target="https://www.yaklass.ru/" TargetMode="External"/><Relationship Id="rId11" Type="http://schemas.openxmlformats.org/officeDocument/2006/relationships/hyperlink" Target="https://learningapps.org/" TargetMode="External"/><Relationship Id="rId32" Type="http://schemas.openxmlformats.org/officeDocument/2006/relationships/hyperlink" Target="https://learningapps.org/" TargetMode="External"/><Relationship Id="rId53" Type="http://schemas.openxmlformats.org/officeDocument/2006/relationships/hyperlink" Target="https://learningapps.org/" TargetMode="External"/><Relationship Id="rId74" Type="http://schemas.openxmlformats.org/officeDocument/2006/relationships/hyperlink" Target="https://learningapps.org/" TargetMode="External"/><Relationship Id="rId128" Type="http://schemas.openxmlformats.org/officeDocument/2006/relationships/hyperlink" Target="https://www.yaklass.ru/" TargetMode="External"/><Relationship Id="rId149" Type="http://schemas.openxmlformats.org/officeDocument/2006/relationships/hyperlink" Target="https://www.yaklass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learningapps.org/" TargetMode="External"/><Relationship Id="rId160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237" Type="http://schemas.openxmlformats.org/officeDocument/2006/relationships/hyperlink" Target="https://resh.edu.ru/" TargetMode="External"/><Relationship Id="rId258" Type="http://schemas.openxmlformats.org/officeDocument/2006/relationships/comments" Target="comments.xml"/><Relationship Id="rId22" Type="http://schemas.openxmlformats.org/officeDocument/2006/relationships/hyperlink" Target="https://education.yandex.ru/" TargetMode="External"/><Relationship Id="rId43" Type="http://schemas.openxmlformats.org/officeDocument/2006/relationships/hyperlink" Target="https://education.yandex.ru/" TargetMode="External"/><Relationship Id="rId64" Type="http://schemas.openxmlformats.org/officeDocument/2006/relationships/hyperlink" Target="https://education.yandex.ru/" TargetMode="External"/><Relationship Id="rId118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85" Type="http://schemas.openxmlformats.org/officeDocument/2006/relationships/hyperlink" Target="https://education.yandex.ru/" TargetMode="External"/><Relationship Id="rId150" Type="http://schemas.openxmlformats.org/officeDocument/2006/relationships/hyperlink" Target="https://www.zipgrade.com/" TargetMode="External"/><Relationship Id="rId171" Type="http://schemas.openxmlformats.org/officeDocument/2006/relationships/hyperlink" Target="https://www.zipgrade.com/" TargetMode="External"/><Relationship Id="rId192" Type="http://schemas.openxmlformats.org/officeDocument/2006/relationships/hyperlink" Target="https://www.zipgrade.com/" TargetMode="External"/><Relationship Id="rId206" Type="http://schemas.openxmlformats.org/officeDocument/2006/relationships/hyperlink" Target="https://www.zipgrade.com/" TargetMode="External"/><Relationship Id="rId227" Type="http://schemas.openxmlformats.org/officeDocument/2006/relationships/hyperlink" Target="https://www.zipgrade.com/" TargetMode="External"/><Relationship Id="rId248" Type="http://schemas.openxmlformats.org/officeDocument/2006/relationships/hyperlink" Target="https://www.zipgrade.com/" TargetMode="External"/><Relationship Id="rId12" Type="http://schemas.openxmlformats.org/officeDocument/2006/relationships/hyperlink" Target="https://www.plickers.com/" TargetMode="External"/><Relationship Id="rId33" Type="http://schemas.openxmlformats.org/officeDocument/2006/relationships/hyperlink" Target="https://www.plickers.com/" TargetMode="External"/><Relationship Id="rId108" Type="http://schemas.openxmlformats.org/officeDocument/2006/relationships/hyperlink" Target="https://www.zipgrade.com/" TargetMode="External"/><Relationship Id="rId129" Type="http://schemas.openxmlformats.org/officeDocument/2006/relationships/hyperlink" Target="https://www.zipgrade.com/" TargetMode="External"/><Relationship Id="rId54" Type="http://schemas.openxmlformats.org/officeDocument/2006/relationships/hyperlink" Target="https://www.plickers.com/" TargetMode="External"/><Relationship Id="rId75" Type="http://schemas.openxmlformats.org/officeDocument/2006/relationships/hyperlink" Target="https://www.plickers.com/" TargetMode="External"/><Relationship Id="rId96" Type="http://schemas.openxmlformats.org/officeDocument/2006/relationships/hyperlink" Target="https://www.plickers.com/" TargetMode="External"/><Relationship Id="rId140" Type="http://schemas.openxmlformats.org/officeDocument/2006/relationships/hyperlink" Target="https://uchi.ru/" TargetMode="External"/><Relationship Id="rId161" Type="http://schemas.openxmlformats.org/officeDocument/2006/relationships/hyperlink" Target="https://uchi.ru/" TargetMode="External"/><Relationship Id="rId182" Type="http://schemas.openxmlformats.org/officeDocument/2006/relationships/hyperlink" Target="https://uchi.ru/" TargetMode="External"/><Relationship Id="rId217" Type="http://schemas.openxmlformats.org/officeDocument/2006/relationships/hyperlink" Target="https://uchi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" TargetMode="External"/><Relationship Id="rId212" Type="http://schemas.openxmlformats.org/officeDocument/2006/relationships/hyperlink" Target="https://www.yaklass.ru/" TargetMode="External"/><Relationship Id="rId233" Type="http://schemas.openxmlformats.org/officeDocument/2006/relationships/hyperlink" Target="https://www.yaklass.ru/" TargetMode="External"/><Relationship Id="rId238" Type="http://schemas.openxmlformats.org/officeDocument/2006/relationships/hyperlink" Target="https://uchi.ru/" TargetMode="External"/><Relationship Id="rId254" Type="http://schemas.openxmlformats.org/officeDocument/2006/relationships/hyperlink" Target="https://www.yaklass.ru/" TargetMode="External"/><Relationship Id="rId259" Type="http://schemas.microsoft.com/office/2011/relationships/commentsExtended" Target="commentsExtended.xml"/><Relationship Id="rId23" Type="http://schemas.openxmlformats.org/officeDocument/2006/relationships/hyperlink" Target="https://www.yaklass.ru/" TargetMode="External"/><Relationship Id="rId28" Type="http://schemas.openxmlformats.org/officeDocument/2006/relationships/hyperlink" Target="https://uchi.ru/" TargetMode="External"/><Relationship Id="rId49" Type="http://schemas.openxmlformats.org/officeDocument/2006/relationships/hyperlink" Target="https://uchi.ru/" TargetMode="External"/><Relationship Id="rId114" Type="http://schemas.openxmlformats.org/officeDocument/2006/relationships/hyperlink" Target="https://www.yaklass.ru/" TargetMode="External"/><Relationship Id="rId119" Type="http://schemas.openxmlformats.org/officeDocument/2006/relationships/hyperlink" Target="https://uchi.ru/" TargetMode="External"/><Relationship Id="rId44" Type="http://schemas.openxmlformats.org/officeDocument/2006/relationships/hyperlink" Target="https://www.yaklass.ru/" TargetMode="External"/><Relationship Id="rId60" Type="http://schemas.openxmlformats.org/officeDocument/2006/relationships/hyperlink" Target="https://learningapps.org/" TargetMode="External"/><Relationship Id="rId65" Type="http://schemas.openxmlformats.org/officeDocument/2006/relationships/hyperlink" Target="https://www.yaklass.ru/" TargetMode="External"/><Relationship Id="rId81" Type="http://schemas.openxmlformats.org/officeDocument/2006/relationships/hyperlink" Target="https://learningapps.org/" TargetMode="External"/><Relationship Id="rId86" Type="http://schemas.openxmlformats.org/officeDocument/2006/relationships/hyperlink" Target="https://www.yaklass.ru/" TargetMode="External"/><Relationship Id="rId130" Type="http://schemas.openxmlformats.org/officeDocument/2006/relationships/hyperlink" Target="https://learningapps.org/" TargetMode="External"/><Relationship Id="rId135" Type="http://schemas.openxmlformats.org/officeDocument/2006/relationships/hyperlink" Target="https://www.yaklass.ru/" TargetMode="External"/><Relationship Id="rId151" Type="http://schemas.openxmlformats.org/officeDocument/2006/relationships/hyperlink" Target="https://learningapps.org/" TargetMode="External"/><Relationship Id="rId156" Type="http://schemas.openxmlformats.org/officeDocument/2006/relationships/hyperlink" Target="https://www.yaklass.ru/" TargetMode="External"/><Relationship Id="rId177" Type="http://schemas.openxmlformats.org/officeDocument/2006/relationships/hyperlink" Target="https://www.yaklass.ru/" TargetMode="External"/><Relationship Id="rId198" Type="http://schemas.openxmlformats.org/officeDocument/2006/relationships/hyperlink" Target="https://www.yaklass.ru/" TargetMode="External"/><Relationship Id="rId172" Type="http://schemas.openxmlformats.org/officeDocument/2006/relationships/hyperlink" Target="https://learningapps.org/" TargetMode="External"/><Relationship Id="rId193" Type="http://schemas.openxmlformats.org/officeDocument/2006/relationships/hyperlink" Target="https://learningapps.org/" TargetMode="External"/><Relationship Id="rId202" Type="http://schemas.openxmlformats.org/officeDocument/2006/relationships/hyperlink" Target="https://resh.edu.ru/" TargetMode="External"/><Relationship Id="rId207" Type="http://schemas.openxmlformats.org/officeDocument/2006/relationships/hyperlink" Target="https://learningapps.org/" TargetMode="External"/><Relationship Id="rId223" Type="http://schemas.openxmlformats.org/officeDocument/2006/relationships/hyperlink" Target="https://resh.edu.ru/" TargetMode="External"/><Relationship Id="rId228" Type="http://schemas.openxmlformats.org/officeDocument/2006/relationships/hyperlink" Target="https://learningapps.org/" TargetMode="External"/><Relationship Id="rId244" Type="http://schemas.openxmlformats.org/officeDocument/2006/relationships/hyperlink" Target="https://resh.edu.ru/" TargetMode="External"/><Relationship Id="rId249" Type="http://schemas.openxmlformats.org/officeDocument/2006/relationships/hyperlink" Target="https://learningapps.org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learningapps.org/" TargetMode="External"/><Relationship Id="rId39" Type="http://schemas.openxmlformats.org/officeDocument/2006/relationships/hyperlink" Target="https://learningapps.org/" TargetMode="External"/><Relationship Id="rId109" Type="http://schemas.openxmlformats.org/officeDocument/2006/relationships/hyperlink" Target="https://learningapps.org/" TargetMode="External"/><Relationship Id="rId260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education.yandex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education.yandex.ru/" TargetMode="External"/><Relationship Id="rId125" Type="http://schemas.openxmlformats.org/officeDocument/2006/relationships/hyperlink" Target="https://resh.edu.ru/" TargetMode="External"/><Relationship Id="rId141" Type="http://schemas.openxmlformats.org/officeDocument/2006/relationships/hyperlink" Target="https://education.yandex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7" Type="http://schemas.openxmlformats.org/officeDocument/2006/relationships/hyperlink" Target="https://uchi.ru/" TargetMode="External"/><Relationship Id="rId71" Type="http://schemas.openxmlformats.org/officeDocument/2006/relationships/hyperlink" Target="https://education.yandex.ru/" TargetMode="External"/><Relationship Id="rId92" Type="http://schemas.openxmlformats.org/officeDocument/2006/relationships/hyperlink" Target="https://education.yandex.ru/" TargetMode="External"/><Relationship Id="rId162" Type="http://schemas.openxmlformats.org/officeDocument/2006/relationships/hyperlink" Target="https://education.yandex.ru/" TargetMode="External"/><Relationship Id="rId183" Type="http://schemas.openxmlformats.org/officeDocument/2006/relationships/hyperlink" Target="https://education.yandex.ru/" TargetMode="External"/><Relationship Id="rId213" Type="http://schemas.openxmlformats.org/officeDocument/2006/relationships/hyperlink" Target="https://www.zipgrade.com/" TargetMode="External"/><Relationship Id="rId218" Type="http://schemas.openxmlformats.org/officeDocument/2006/relationships/hyperlink" Target="https://education.yandex.ru/" TargetMode="External"/><Relationship Id="rId234" Type="http://schemas.openxmlformats.org/officeDocument/2006/relationships/hyperlink" Target="https://www.zipgrade.com/" TargetMode="External"/><Relationship Id="rId239" Type="http://schemas.openxmlformats.org/officeDocument/2006/relationships/hyperlink" Target="https://education.yandex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education.yandex.ru/" TargetMode="External"/><Relationship Id="rId250" Type="http://schemas.openxmlformats.org/officeDocument/2006/relationships/hyperlink" Target="https://www.plickers.com/" TargetMode="External"/><Relationship Id="rId255" Type="http://schemas.openxmlformats.org/officeDocument/2006/relationships/hyperlink" Target="https://www.zipgrade.com/" TargetMode="External"/><Relationship Id="rId24" Type="http://schemas.openxmlformats.org/officeDocument/2006/relationships/hyperlink" Target="https://www.zipgrade.com/" TargetMode="External"/><Relationship Id="rId40" Type="http://schemas.openxmlformats.org/officeDocument/2006/relationships/hyperlink" Target="https://www.plickers.com/" TargetMode="External"/><Relationship Id="rId45" Type="http://schemas.openxmlformats.org/officeDocument/2006/relationships/hyperlink" Target="https://www.zipgrade.com/" TargetMode="External"/><Relationship Id="rId66" Type="http://schemas.openxmlformats.org/officeDocument/2006/relationships/hyperlink" Target="https://www.zipgrade.com/" TargetMode="External"/><Relationship Id="rId87" Type="http://schemas.openxmlformats.org/officeDocument/2006/relationships/hyperlink" Target="https://www.zipgrade.com/" TargetMode="External"/><Relationship Id="rId110" Type="http://schemas.openxmlformats.org/officeDocument/2006/relationships/hyperlink" Target="https://www.plickers.com/" TargetMode="External"/><Relationship Id="rId115" Type="http://schemas.openxmlformats.org/officeDocument/2006/relationships/hyperlink" Target="https://www.zipgrade.com/" TargetMode="External"/><Relationship Id="rId131" Type="http://schemas.openxmlformats.org/officeDocument/2006/relationships/hyperlink" Target="https://www.plickers.com/" TargetMode="External"/><Relationship Id="rId136" Type="http://schemas.openxmlformats.org/officeDocument/2006/relationships/hyperlink" Target="https://www.zipgrade.com/" TargetMode="External"/><Relationship Id="rId157" Type="http://schemas.openxmlformats.org/officeDocument/2006/relationships/hyperlink" Target="https://www.zipgrade.com/" TargetMode="External"/><Relationship Id="rId178" Type="http://schemas.openxmlformats.org/officeDocument/2006/relationships/hyperlink" Target="https://www.zipgrade.com/" TargetMode="External"/><Relationship Id="rId61" Type="http://schemas.openxmlformats.org/officeDocument/2006/relationships/hyperlink" Target="https://www.plickers.com/" TargetMode="External"/><Relationship Id="rId82" Type="http://schemas.openxmlformats.org/officeDocument/2006/relationships/hyperlink" Target="https://www.plickers.com/" TargetMode="External"/><Relationship Id="rId152" Type="http://schemas.openxmlformats.org/officeDocument/2006/relationships/hyperlink" Target="https://www.plickers.com/" TargetMode="External"/><Relationship Id="rId173" Type="http://schemas.openxmlformats.org/officeDocument/2006/relationships/hyperlink" Target="https://www.plickers.com/" TargetMode="External"/><Relationship Id="rId194" Type="http://schemas.openxmlformats.org/officeDocument/2006/relationships/hyperlink" Target="https://www.plickers.com/" TargetMode="External"/><Relationship Id="rId199" Type="http://schemas.openxmlformats.org/officeDocument/2006/relationships/hyperlink" Target="https://www.zipgrade.com/" TargetMode="External"/><Relationship Id="rId203" Type="http://schemas.openxmlformats.org/officeDocument/2006/relationships/hyperlink" Target="https://uchi.ru/" TargetMode="External"/><Relationship Id="rId208" Type="http://schemas.openxmlformats.org/officeDocument/2006/relationships/hyperlink" Target="https://www.plickers.com/" TargetMode="External"/><Relationship Id="rId229" Type="http://schemas.openxmlformats.org/officeDocument/2006/relationships/hyperlink" Target="https://www.plickers.com/" TargetMode="External"/><Relationship Id="rId19" Type="http://schemas.openxmlformats.org/officeDocument/2006/relationships/hyperlink" Target="https://www.plickers.com/" TargetMode="External"/><Relationship Id="rId224" Type="http://schemas.openxmlformats.org/officeDocument/2006/relationships/hyperlink" Target="https://uchi.ru/" TargetMode="External"/><Relationship Id="rId240" Type="http://schemas.openxmlformats.org/officeDocument/2006/relationships/hyperlink" Target="https://www.yaklass.ru/" TargetMode="External"/><Relationship Id="rId245" Type="http://schemas.openxmlformats.org/officeDocument/2006/relationships/hyperlink" Target="https://uchi.ru/" TargetMode="External"/><Relationship Id="rId261" Type="http://schemas.openxmlformats.org/officeDocument/2006/relationships/fontTable" Target="fontTable.xml"/><Relationship Id="rId14" Type="http://schemas.openxmlformats.org/officeDocument/2006/relationships/hyperlink" Target="https://uchi.ru/" TargetMode="External"/><Relationship Id="rId30" Type="http://schemas.openxmlformats.org/officeDocument/2006/relationships/hyperlink" Target="https://www.yaklass.ru/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www.yaklass.ru/" TargetMode="External"/><Relationship Id="rId105" Type="http://schemas.openxmlformats.org/officeDocument/2006/relationships/hyperlink" Target="https://uchi.ru/" TargetMode="External"/><Relationship Id="rId126" Type="http://schemas.openxmlformats.org/officeDocument/2006/relationships/hyperlink" Target="https://uchi.ru/" TargetMode="External"/><Relationship Id="rId147" Type="http://schemas.openxmlformats.org/officeDocument/2006/relationships/hyperlink" Target="https://uchi.ru/" TargetMode="External"/><Relationship Id="rId168" Type="http://schemas.openxmlformats.org/officeDocument/2006/relationships/hyperlink" Target="https://uchi.ru/" TargetMode="External"/><Relationship Id="rId8" Type="http://schemas.openxmlformats.org/officeDocument/2006/relationships/hyperlink" Target="https://education.yandex.ru/" TargetMode="External"/><Relationship Id="rId51" Type="http://schemas.openxmlformats.org/officeDocument/2006/relationships/hyperlink" Target="https://www.yaklass.ru/" TargetMode="External"/><Relationship Id="rId72" Type="http://schemas.openxmlformats.org/officeDocument/2006/relationships/hyperlink" Target="https://www.yaklass.ru/" TargetMode="External"/><Relationship Id="rId93" Type="http://schemas.openxmlformats.org/officeDocument/2006/relationships/hyperlink" Target="https://www.yaklass.ru/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www.yaklass.ru/" TargetMode="External"/><Relationship Id="rId142" Type="http://schemas.openxmlformats.org/officeDocument/2006/relationships/hyperlink" Target="https://www.yaklass.ru/" TargetMode="External"/><Relationship Id="rId163" Type="http://schemas.openxmlformats.org/officeDocument/2006/relationships/hyperlink" Target="https://www.yaklass.ru/" TargetMode="External"/><Relationship Id="rId184" Type="http://schemas.openxmlformats.org/officeDocument/2006/relationships/hyperlink" Target="https://www.yaklass.ru/" TargetMode="External"/><Relationship Id="rId189" Type="http://schemas.openxmlformats.org/officeDocument/2006/relationships/hyperlink" Target="https://uchi.ru/" TargetMode="External"/><Relationship Id="rId219" Type="http://schemas.openxmlformats.org/officeDocument/2006/relationships/hyperlink" Target="https://www.yaklass.ru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learningapps.org/" TargetMode="External"/><Relationship Id="rId230" Type="http://schemas.openxmlformats.org/officeDocument/2006/relationships/hyperlink" Target="https://resh.edu.ru/" TargetMode="External"/><Relationship Id="rId235" Type="http://schemas.openxmlformats.org/officeDocument/2006/relationships/hyperlink" Target="https://learningapps.org/" TargetMode="External"/><Relationship Id="rId251" Type="http://schemas.openxmlformats.org/officeDocument/2006/relationships/hyperlink" Target="https://resh.edu.ru/" TargetMode="External"/><Relationship Id="rId256" Type="http://schemas.openxmlformats.org/officeDocument/2006/relationships/hyperlink" Target="https://learningapps.org/" TargetMode="External"/><Relationship Id="rId25" Type="http://schemas.openxmlformats.org/officeDocument/2006/relationships/hyperlink" Target="https://learningapps.org/" TargetMode="External"/><Relationship Id="rId46" Type="http://schemas.openxmlformats.org/officeDocument/2006/relationships/hyperlink" Target="https://learningapps.org/" TargetMode="External"/><Relationship Id="rId67" Type="http://schemas.openxmlformats.org/officeDocument/2006/relationships/hyperlink" Target="https://learningapps.org/" TargetMode="External"/><Relationship Id="rId116" Type="http://schemas.openxmlformats.org/officeDocument/2006/relationships/hyperlink" Target="https://learningapps.org/" TargetMode="External"/><Relationship Id="rId137" Type="http://schemas.openxmlformats.org/officeDocument/2006/relationships/hyperlink" Target="https://learningapps.org/" TargetMode="External"/><Relationship Id="rId158" Type="http://schemas.openxmlformats.org/officeDocument/2006/relationships/hyperlink" Target="https://learningapps.org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learningapps.org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79" Type="http://schemas.openxmlformats.org/officeDocument/2006/relationships/hyperlink" Target="https://learningapps.org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190" Type="http://schemas.openxmlformats.org/officeDocument/2006/relationships/hyperlink" Target="https://education.yandex.ru/" TargetMode="External"/><Relationship Id="rId204" Type="http://schemas.openxmlformats.org/officeDocument/2006/relationships/hyperlink" Target="https://education.yandex.ru/" TargetMode="External"/><Relationship Id="rId220" Type="http://schemas.openxmlformats.org/officeDocument/2006/relationships/hyperlink" Target="https://www.zipgrade.com/" TargetMode="External"/><Relationship Id="rId225" Type="http://schemas.openxmlformats.org/officeDocument/2006/relationships/hyperlink" Target="https://education.yandex.ru/" TargetMode="External"/><Relationship Id="rId241" Type="http://schemas.openxmlformats.org/officeDocument/2006/relationships/hyperlink" Target="https://www.zipgrade.com/" TargetMode="External"/><Relationship Id="rId246" Type="http://schemas.openxmlformats.org/officeDocument/2006/relationships/hyperlink" Target="https://education.yandex.ru/" TargetMode="External"/><Relationship Id="rId15" Type="http://schemas.openxmlformats.org/officeDocument/2006/relationships/hyperlink" Target="https://education.yandex.ru/" TargetMode="External"/><Relationship Id="rId36" Type="http://schemas.openxmlformats.org/officeDocument/2006/relationships/hyperlink" Target="https://education.yandex.ru/" TargetMode="External"/><Relationship Id="rId57" Type="http://schemas.openxmlformats.org/officeDocument/2006/relationships/hyperlink" Target="https://education.yandex.ru/" TargetMode="External"/><Relationship Id="rId106" Type="http://schemas.openxmlformats.org/officeDocument/2006/relationships/hyperlink" Target="https://education.yandex.ru/" TargetMode="External"/><Relationship Id="rId127" Type="http://schemas.openxmlformats.org/officeDocument/2006/relationships/hyperlink" Target="https://education.yandex.ru/" TargetMode="External"/><Relationship Id="rId262" Type="http://schemas.microsoft.com/office/2011/relationships/people" Target="people.xml"/><Relationship Id="rId10" Type="http://schemas.openxmlformats.org/officeDocument/2006/relationships/hyperlink" Target="https://www.zipgrade.com/" TargetMode="External"/><Relationship Id="rId31" Type="http://schemas.openxmlformats.org/officeDocument/2006/relationships/hyperlink" Target="https://www.zipgrade.com/" TargetMode="External"/><Relationship Id="rId52" Type="http://schemas.openxmlformats.org/officeDocument/2006/relationships/hyperlink" Target="https://www.zipgrade.com/" TargetMode="External"/><Relationship Id="rId73" Type="http://schemas.openxmlformats.org/officeDocument/2006/relationships/hyperlink" Target="https://www.zipgrade.com/" TargetMode="External"/><Relationship Id="rId78" Type="http://schemas.openxmlformats.org/officeDocument/2006/relationships/hyperlink" Target="https://education.yandex.ru/" TargetMode="External"/><Relationship Id="rId94" Type="http://schemas.openxmlformats.org/officeDocument/2006/relationships/hyperlink" Target="https://www.zipgrade.com/" TargetMode="External"/><Relationship Id="rId99" Type="http://schemas.openxmlformats.org/officeDocument/2006/relationships/hyperlink" Target="https://education.yandex.ru/" TargetMode="External"/><Relationship Id="rId101" Type="http://schemas.openxmlformats.org/officeDocument/2006/relationships/hyperlink" Target="https://www.zipgrade.com/" TargetMode="External"/><Relationship Id="rId122" Type="http://schemas.openxmlformats.org/officeDocument/2006/relationships/hyperlink" Target="https://www.zipgrade.com/" TargetMode="External"/><Relationship Id="rId143" Type="http://schemas.openxmlformats.org/officeDocument/2006/relationships/hyperlink" Target="https://www.zipgrade.com/" TargetMode="External"/><Relationship Id="rId148" Type="http://schemas.openxmlformats.org/officeDocument/2006/relationships/hyperlink" Target="https://education.yandex.ru/" TargetMode="External"/><Relationship Id="rId164" Type="http://schemas.openxmlformats.org/officeDocument/2006/relationships/hyperlink" Target="https://www.zipgrade.com/" TargetMode="External"/><Relationship Id="rId169" Type="http://schemas.openxmlformats.org/officeDocument/2006/relationships/hyperlink" Target="https://education.yandex.ru/" TargetMode="External"/><Relationship Id="rId185" Type="http://schemas.openxmlformats.org/officeDocument/2006/relationships/hyperlink" Target="https://www.zipgrad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aklass.ru/" TargetMode="External"/><Relationship Id="rId180" Type="http://schemas.openxmlformats.org/officeDocument/2006/relationships/hyperlink" Target="https://www.plickers.com/" TargetMode="External"/><Relationship Id="rId210" Type="http://schemas.openxmlformats.org/officeDocument/2006/relationships/hyperlink" Target="https://uchi.ru/" TargetMode="External"/><Relationship Id="rId215" Type="http://schemas.openxmlformats.org/officeDocument/2006/relationships/hyperlink" Target="https://www.plickers.com/" TargetMode="External"/><Relationship Id="rId236" Type="http://schemas.openxmlformats.org/officeDocument/2006/relationships/hyperlink" Target="https://www.plickers.com/" TargetMode="External"/><Relationship Id="rId257" Type="http://schemas.openxmlformats.org/officeDocument/2006/relationships/hyperlink" Target="https://www.plickers.com/" TargetMode="External"/><Relationship Id="rId26" Type="http://schemas.openxmlformats.org/officeDocument/2006/relationships/hyperlink" Target="https://www.plickers.com/" TargetMode="External"/><Relationship Id="rId231" Type="http://schemas.openxmlformats.org/officeDocument/2006/relationships/hyperlink" Target="https://uchi.ru/" TargetMode="External"/><Relationship Id="rId252" Type="http://schemas.openxmlformats.org/officeDocument/2006/relationships/hyperlink" Target="https://uchi.ru/" TargetMode="External"/><Relationship Id="rId47" Type="http://schemas.openxmlformats.org/officeDocument/2006/relationships/hyperlink" Target="https://www.plickers.com/" TargetMode="External"/><Relationship Id="rId68" Type="http://schemas.openxmlformats.org/officeDocument/2006/relationships/hyperlink" Target="https://www.plickers.com/" TargetMode="External"/><Relationship Id="rId89" Type="http://schemas.openxmlformats.org/officeDocument/2006/relationships/hyperlink" Target="https://www.plickers.com/" TargetMode="External"/><Relationship Id="rId112" Type="http://schemas.openxmlformats.org/officeDocument/2006/relationships/hyperlink" Target="https://uchi.ru/" TargetMode="External"/><Relationship Id="rId133" Type="http://schemas.openxmlformats.org/officeDocument/2006/relationships/hyperlink" Target="https://uchi.ru/" TargetMode="External"/><Relationship Id="rId154" Type="http://schemas.openxmlformats.org/officeDocument/2006/relationships/hyperlink" Target="https://uchi.ru/" TargetMode="External"/><Relationship Id="rId175" Type="http://schemas.openxmlformats.org/officeDocument/2006/relationships/hyperlink" Target="https://uchi.ru/" TargetMode="External"/><Relationship Id="rId196" Type="http://schemas.openxmlformats.org/officeDocument/2006/relationships/hyperlink" Target="https://uchi.ru/" TargetMode="External"/><Relationship Id="rId200" Type="http://schemas.openxmlformats.org/officeDocument/2006/relationships/hyperlink" Target="https://learningapps.org/" TargetMode="External"/><Relationship Id="rId16" Type="http://schemas.openxmlformats.org/officeDocument/2006/relationships/hyperlink" Target="https://www.yaklass.ru/" TargetMode="External"/><Relationship Id="rId221" Type="http://schemas.openxmlformats.org/officeDocument/2006/relationships/hyperlink" Target="https://learningapps.org/" TargetMode="External"/><Relationship Id="rId242" Type="http://schemas.openxmlformats.org/officeDocument/2006/relationships/hyperlink" Target="https://learningapps.org/" TargetMode="External"/><Relationship Id="rId263" Type="http://schemas.openxmlformats.org/officeDocument/2006/relationships/theme" Target="theme/theme1.xml"/><Relationship Id="rId37" Type="http://schemas.openxmlformats.org/officeDocument/2006/relationships/hyperlink" Target="https://www.yaklass.ru/" TargetMode="External"/><Relationship Id="rId58" Type="http://schemas.openxmlformats.org/officeDocument/2006/relationships/hyperlink" Target="https://www.yaklass.ru/" TargetMode="External"/><Relationship Id="rId79" Type="http://schemas.openxmlformats.org/officeDocument/2006/relationships/hyperlink" Target="https://www.yaklass.ru/" TargetMode="External"/><Relationship Id="rId102" Type="http://schemas.openxmlformats.org/officeDocument/2006/relationships/hyperlink" Target="https://learningapps.org/" TargetMode="External"/><Relationship Id="rId123" Type="http://schemas.openxmlformats.org/officeDocument/2006/relationships/hyperlink" Target="https://learningapps.org/" TargetMode="External"/><Relationship Id="rId144" Type="http://schemas.openxmlformats.org/officeDocument/2006/relationships/hyperlink" Target="https://learningapps.org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learningapps.org/" TargetMode="External"/><Relationship Id="rId186" Type="http://schemas.openxmlformats.org/officeDocument/2006/relationships/hyperlink" Target="https://learningapps.org/" TargetMode="External"/><Relationship Id="rId211" Type="http://schemas.openxmlformats.org/officeDocument/2006/relationships/hyperlink" Target="https://education.yandex.ru/" TargetMode="External"/><Relationship Id="rId232" Type="http://schemas.openxmlformats.org/officeDocument/2006/relationships/hyperlink" Target="https://education.yandex.ru/" TargetMode="External"/><Relationship Id="rId253" Type="http://schemas.openxmlformats.org/officeDocument/2006/relationships/hyperlink" Target="https://education.yandex.ru/" TargetMode="External"/><Relationship Id="rId27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education.yandex.ru/" TargetMode="External"/><Relationship Id="rId134" Type="http://schemas.openxmlformats.org/officeDocument/2006/relationships/hyperlink" Target="https://education.yandex.ru/" TargetMode="External"/><Relationship Id="rId80" Type="http://schemas.openxmlformats.org/officeDocument/2006/relationships/hyperlink" Target="https://www.zipgrade.com/" TargetMode="External"/><Relationship Id="rId155" Type="http://schemas.openxmlformats.org/officeDocument/2006/relationships/hyperlink" Target="https://education.yandex.ru/" TargetMode="External"/><Relationship Id="rId176" Type="http://schemas.openxmlformats.org/officeDocument/2006/relationships/hyperlink" Target="https://education.yandex.ru/" TargetMode="External"/><Relationship Id="rId197" Type="http://schemas.openxmlformats.org/officeDocument/2006/relationships/hyperlink" Target="https://education.yandex.ru/" TargetMode="External"/><Relationship Id="rId201" Type="http://schemas.openxmlformats.org/officeDocument/2006/relationships/hyperlink" Target="https://www.plickers.com/" TargetMode="External"/><Relationship Id="rId222" Type="http://schemas.openxmlformats.org/officeDocument/2006/relationships/hyperlink" Target="https://www.plickers.com/" TargetMode="External"/><Relationship Id="rId243" Type="http://schemas.openxmlformats.org/officeDocument/2006/relationships/hyperlink" Target="https://www.plickers.com/" TargetMode="External"/><Relationship Id="rId17" Type="http://schemas.openxmlformats.org/officeDocument/2006/relationships/hyperlink" Target="https://www.zipgrade.com/" TargetMode="External"/><Relationship Id="rId38" Type="http://schemas.openxmlformats.org/officeDocument/2006/relationships/hyperlink" Target="https://www.zipgrade.com/" TargetMode="External"/><Relationship Id="rId59" Type="http://schemas.openxmlformats.org/officeDocument/2006/relationships/hyperlink" Target="https://www.zipgrade.com/" TargetMode="External"/><Relationship Id="rId103" Type="http://schemas.openxmlformats.org/officeDocument/2006/relationships/hyperlink" Target="https://www.plickers.com/" TargetMode="External"/><Relationship Id="rId124" Type="http://schemas.openxmlformats.org/officeDocument/2006/relationships/hyperlink" Target="https://www.plickers.com/" TargetMode="External"/><Relationship Id="rId70" Type="http://schemas.openxmlformats.org/officeDocument/2006/relationships/hyperlink" Target="https://uchi.ru/" TargetMode="External"/><Relationship Id="rId91" Type="http://schemas.openxmlformats.org/officeDocument/2006/relationships/hyperlink" Target="https://uchi.ru/" TargetMode="External"/><Relationship Id="rId145" Type="http://schemas.openxmlformats.org/officeDocument/2006/relationships/hyperlink" Target="https://www.plickers.com/" TargetMode="External"/><Relationship Id="rId166" Type="http://schemas.openxmlformats.org/officeDocument/2006/relationships/hyperlink" Target="https://www.plickers.com/" TargetMode="External"/><Relationship Id="rId187" Type="http://schemas.openxmlformats.org/officeDocument/2006/relationships/hyperlink" Target="https://www.plicker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D3F38F-F16D-4EE1-8C89-3456219D1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4374</TotalTime>
  <Pages>38</Pages>
  <Words>11719</Words>
  <Characters>66803</Characters>
  <Application>Microsoft Office Word</Application>
  <DocSecurity>0</DocSecurity>
  <Lines>556</Lines>
  <Paragraphs>156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78366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пису</cp:lastModifiedBy>
  <cp:revision>18</cp:revision>
  <dcterms:created xsi:type="dcterms:W3CDTF">2013-12-23T23:15:00Z</dcterms:created>
  <dcterms:modified xsi:type="dcterms:W3CDTF">2022-09-17T11:24:00Z</dcterms:modified>
  <cp:category/>
</cp:coreProperties>
</file>